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6CF994" w14:textId="77777777" w:rsidR="0017479E" w:rsidRDefault="0017479E" w:rsidP="00897BFE">
      <w:pPr>
        <w:widowControl w:val="0"/>
      </w:pPr>
    </w:p>
    <w:p w14:paraId="27F885DB" w14:textId="1F2CE8D4" w:rsidR="0017479E" w:rsidRDefault="0017479E">
      <w:bookmarkStart w:id="0" w:name="_Ref256976208"/>
      <w:bookmarkStart w:id="1" w:name="_Toc301945793"/>
      <w:bookmarkStart w:id="2" w:name="_Toc301966949"/>
      <w:bookmarkStart w:id="3" w:name="_Toc307487051"/>
      <w:bookmarkStart w:id="4" w:name="_Toc405460803"/>
    </w:p>
    <w:tbl>
      <w:tblPr>
        <w:tblW w:w="9498" w:type="dxa"/>
        <w:tblInd w:w="-176" w:type="dxa"/>
        <w:tblLook w:val="0000" w:firstRow="0" w:lastRow="0" w:firstColumn="0" w:lastColumn="0" w:noHBand="0" w:noVBand="0"/>
      </w:tblPr>
      <w:tblGrid>
        <w:gridCol w:w="9498"/>
      </w:tblGrid>
      <w:tr w:rsidR="00BE76A1" w:rsidRPr="00404298" w14:paraId="562ACBF9" w14:textId="77777777" w:rsidTr="0017479E">
        <w:trPr>
          <w:trHeight w:hRule="exact" w:val="981"/>
        </w:trPr>
        <w:tc>
          <w:tcPr>
            <w:tcW w:w="9498" w:type="dxa"/>
          </w:tcPr>
          <w:p w14:paraId="0433E6D2" w14:textId="77777777" w:rsidR="00BE76A1" w:rsidRPr="00CD5E88" w:rsidRDefault="00BE76A1" w:rsidP="00D3490E">
            <w:pPr>
              <w:rPr>
                <w:b/>
                <w:sz w:val="24"/>
              </w:rPr>
            </w:pPr>
            <w:r w:rsidRPr="00CD5E88">
              <w:rPr>
                <w:b/>
                <w:sz w:val="24"/>
              </w:rPr>
              <w:t>Bijlage “Overzicht vereiste dekla</w:t>
            </w:r>
            <w:r w:rsidR="00D3490E">
              <w:rPr>
                <w:b/>
                <w:sz w:val="24"/>
              </w:rPr>
              <w:t>a</w:t>
            </w:r>
            <w:r w:rsidRPr="00CD5E88">
              <w:rPr>
                <w:b/>
                <w:sz w:val="24"/>
              </w:rPr>
              <w:t>g</w:t>
            </w:r>
            <w:r w:rsidR="00D3490E">
              <w:rPr>
                <w:b/>
                <w:sz w:val="24"/>
              </w:rPr>
              <w:t>typen</w:t>
            </w:r>
            <w:r w:rsidRPr="00CD5E88">
              <w:rPr>
                <w:b/>
                <w:sz w:val="24"/>
              </w:rPr>
              <w:t>”</w:t>
            </w:r>
            <w:bookmarkEnd w:id="0"/>
            <w:bookmarkEnd w:id="1"/>
            <w:bookmarkEnd w:id="2"/>
            <w:bookmarkEnd w:id="3"/>
            <w:bookmarkEnd w:id="4"/>
          </w:p>
        </w:tc>
      </w:tr>
    </w:tbl>
    <w:p w14:paraId="6F204260" w14:textId="77777777" w:rsidR="00BE76A1" w:rsidRPr="00404298" w:rsidRDefault="00BE76A1">
      <w:pPr>
        <w:pStyle w:val="Voetnoottekst"/>
        <w:rPr>
          <w:sz w:val="19"/>
          <w:szCs w:val="19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0"/>
        <w:gridCol w:w="6058"/>
        <w:gridCol w:w="2026"/>
      </w:tblGrid>
      <w:tr w:rsidR="00BE76A1" w:rsidRPr="00404298" w14:paraId="1EA2D11C" w14:textId="77777777"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E6E6E6"/>
          </w:tcPr>
          <w:p w14:paraId="439F61B9" w14:textId="77777777" w:rsidR="00BE76A1" w:rsidRPr="00404298" w:rsidRDefault="00BE76A1">
            <w:pPr>
              <w:jc w:val="center"/>
            </w:pPr>
            <w:r w:rsidRPr="00404298">
              <w:t>Nr. wegvak</w:t>
            </w:r>
          </w:p>
        </w:tc>
        <w:tc>
          <w:tcPr>
            <w:tcW w:w="6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E6E6E6"/>
          </w:tcPr>
          <w:p w14:paraId="5474D1FE" w14:textId="77777777" w:rsidR="00BE76A1" w:rsidRPr="00404298" w:rsidRDefault="00BE76A1">
            <w:pPr>
              <w:jc w:val="center"/>
            </w:pPr>
            <w:r w:rsidRPr="00404298">
              <w:t>Omschrijving</w:t>
            </w:r>
          </w:p>
        </w:tc>
        <w:tc>
          <w:tcPr>
            <w:tcW w:w="2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E6E6E6"/>
          </w:tcPr>
          <w:p w14:paraId="20A8EAAC" w14:textId="77777777" w:rsidR="00BE76A1" w:rsidRDefault="00BE76A1" w:rsidP="007C6FFA">
            <w:pPr>
              <w:jc w:val="center"/>
            </w:pPr>
            <w:r>
              <w:t>Vereist</w:t>
            </w:r>
            <w:r w:rsidR="00D16C25">
              <w:t>e</w:t>
            </w:r>
            <w:r>
              <w:t xml:space="preserve"> </w:t>
            </w:r>
            <w:r w:rsidR="00D16C25">
              <w:t>deklaag</w:t>
            </w:r>
            <w:r w:rsidR="00C35149">
              <w:t>type</w:t>
            </w:r>
            <w:r w:rsidR="00D16C25">
              <w:t xml:space="preserve"> </w:t>
            </w:r>
          </w:p>
          <w:p w14:paraId="0B3F8375" w14:textId="77777777" w:rsidR="00BE76A1" w:rsidRPr="00FE5DA9" w:rsidRDefault="00BE76A1" w:rsidP="007C6FFA">
            <w:pPr>
              <w:jc w:val="center"/>
              <w:rPr>
                <w:i/>
              </w:rPr>
            </w:pPr>
          </w:p>
        </w:tc>
      </w:tr>
      <w:tr w:rsidR="00151FCB" w:rsidRPr="00404298" w14:paraId="783E6BBD" w14:textId="77777777" w:rsidTr="003F7F51">
        <w:tc>
          <w:tcPr>
            <w:tcW w:w="1200" w:type="dxa"/>
            <w:shd w:val="clear" w:color="auto" w:fill="auto"/>
          </w:tcPr>
          <w:p w14:paraId="5CA712DD" w14:textId="1F4E6D4F" w:rsidR="00151FCB" w:rsidRPr="003F7F51" w:rsidRDefault="00151FCB" w:rsidP="00151FCB">
            <w:pPr>
              <w:jc w:val="center"/>
              <w:rPr>
                <w:szCs w:val="19"/>
              </w:rPr>
            </w:pPr>
            <w:r w:rsidRPr="003F7F51">
              <w:rPr>
                <w:szCs w:val="19"/>
              </w:rPr>
              <w:t>1</w:t>
            </w:r>
          </w:p>
        </w:tc>
        <w:tc>
          <w:tcPr>
            <w:tcW w:w="6058" w:type="dxa"/>
            <w:shd w:val="clear" w:color="auto" w:fill="auto"/>
          </w:tcPr>
          <w:p w14:paraId="108B8EA4" w14:textId="78779DFB" w:rsidR="00151FCB" w:rsidRPr="009A1947" w:rsidRDefault="00151FCB" w:rsidP="00151FCB">
            <w:pPr>
              <w:jc w:val="center"/>
              <w:rPr>
                <w:color w:val="FF0000"/>
                <w:szCs w:val="19"/>
              </w:rPr>
            </w:pPr>
            <w:r w:rsidRPr="009A1947">
              <w:rPr>
                <w:color w:val="FF0000"/>
                <w:szCs w:val="19"/>
              </w:rPr>
              <w:t>Hoofdrijbaan</w:t>
            </w:r>
            <w:r w:rsidR="009A1947">
              <w:rPr>
                <w:color w:val="FF0000"/>
                <w:szCs w:val="19"/>
              </w:rPr>
              <w:t xml:space="preserve"> HRR en HRL van </w:t>
            </w:r>
            <w:r w:rsidRPr="009A1947">
              <w:rPr>
                <w:color w:val="FF0000"/>
                <w:szCs w:val="19"/>
              </w:rPr>
              <w:t xml:space="preserve">km </w:t>
            </w:r>
            <w:r w:rsidR="009A1947" w:rsidRPr="009A1947">
              <w:rPr>
                <w:color w:val="FF0000"/>
                <w:szCs w:val="19"/>
              </w:rPr>
              <w:t>0.930</w:t>
            </w:r>
            <w:r w:rsidRPr="009A1947">
              <w:rPr>
                <w:color w:val="FF0000"/>
                <w:szCs w:val="19"/>
              </w:rPr>
              <w:t xml:space="preserve"> tot km </w:t>
            </w:r>
            <w:r w:rsidR="009A1947" w:rsidRPr="009A1947">
              <w:rPr>
                <w:color w:val="FF0000"/>
                <w:szCs w:val="19"/>
              </w:rPr>
              <w:t>16.635</w:t>
            </w:r>
          </w:p>
        </w:tc>
        <w:tc>
          <w:tcPr>
            <w:tcW w:w="2026" w:type="dxa"/>
            <w:shd w:val="clear" w:color="auto" w:fill="auto"/>
          </w:tcPr>
          <w:p w14:paraId="54EBE1B3" w14:textId="1BCF4160" w:rsidR="00151FCB" w:rsidRPr="003F7F51" w:rsidRDefault="00151FCB" w:rsidP="00151FCB">
            <w:pPr>
              <w:jc w:val="center"/>
              <w:rPr>
                <w:szCs w:val="19"/>
              </w:rPr>
            </w:pPr>
            <w:r w:rsidRPr="003F7F51">
              <w:rPr>
                <w:szCs w:val="19"/>
              </w:rPr>
              <w:t>Z</w:t>
            </w:r>
            <w:r w:rsidR="00CA4939">
              <w:rPr>
                <w:szCs w:val="19"/>
              </w:rPr>
              <w:t xml:space="preserve">ie </w:t>
            </w:r>
            <w:proofErr w:type="spellStart"/>
            <w:r w:rsidR="00CA4939">
              <w:rPr>
                <w:szCs w:val="19"/>
              </w:rPr>
              <w:t>projectspecifieke</w:t>
            </w:r>
            <w:proofErr w:type="spellEnd"/>
            <w:r w:rsidR="00CA4939">
              <w:rPr>
                <w:szCs w:val="19"/>
              </w:rPr>
              <w:t xml:space="preserve"> bijlage 04</w:t>
            </w:r>
          </w:p>
        </w:tc>
      </w:tr>
      <w:tr w:rsidR="00151FCB" w:rsidRPr="00404298" w14:paraId="5B3F998E" w14:textId="77777777" w:rsidTr="003F7F51">
        <w:tc>
          <w:tcPr>
            <w:tcW w:w="1200" w:type="dxa"/>
            <w:shd w:val="clear" w:color="auto" w:fill="auto"/>
          </w:tcPr>
          <w:p w14:paraId="4545FFD4" w14:textId="08861F52" w:rsidR="00151FCB" w:rsidRPr="003F7F51" w:rsidRDefault="00151FCB" w:rsidP="00151FCB">
            <w:pPr>
              <w:jc w:val="center"/>
              <w:rPr>
                <w:szCs w:val="19"/>
              </w:rPr>
            </w:pPr>
          </w:p>
        </w:tc>
        <w:tc>
          <w:tcPr>
            <w:tcW w:w="6058" w:type="dxa"/>
            <w:shd w:val="clear" w:color="auto" w:fill="auto"/>
          </w:tcPr>
          <w:p w14:paraId="29743FFC" w14:textId="3C8EAD43" w:rsidR="00151FCB" w:rsidRPr="003F7F51" w:rsidRDefault="00151FCB" w:rsidP="00151FCB">
            <w:pPr>
              <w:jc w:val="center"/>
              <w:rPr>
                <w:szCs w:val="19"/>
              </w:rPr>
            </w:pPr>
          </w:p>
        </w:tc>
        <w:tc>
          <w:tcPr>
            <w:tcW w:w="2026" w:type="dxa"/>
            <w:shd w:val="clear" w:color="auto" w:fill="auto"/>
          </w:tcPr>
          <w:p w14:paraId="6BC76376" w14:textId="669F9755" w:rsidR="00151FCB" w:rsidRPr="003F7F51" w:rsidRDefault="00151FCB" w:rsidP="00151FCB">
            <w:pPr>
              <w:jc w:val="center"/>
              <w:rPr>
                <w:szCs w:val="19"/>
              </w:rPr>
            </w:pPr>
          </w:p>
        </w:tc>
      </w:tr>
      <w:tr w:rsidR="00151FCB" w:rsidRPr="00404298" w14:paraId="636FA2C5" w14:textId="77777777" w:rsidTr="003F7F51">
        <w:tc>
          <w:tcPr>
            <w:tcW w:w="1200" w:type="dxa"/>
            <w:shd w:val="clear" w:color="auto" w:fill="auto"/>
          </w:tcPr>
          <w:p w14:paraId="31F2C7CF" w14:textId="2C0FC224" w:rsidR="00151FCB" w:rsidRPr="003F7F51" w:rsidRDefault="00CA4939" w:rsidP="00151FCB">
            <w:pPr>
              <w:jc w:val="center"/>
              <w:rPr>
                <w:szCs w:val="19"/>
              </w:rPr>
            </w:pPr>
            <w:r>
              <w:rPr>
                <w:szCs w:val="19"/>
              </w:rPr>
              <w:t>2</w:t>
            </w:r>
          </w:p>
        </w:tc>
        <w:tc>
          <w:tcPr>
            <w:tcW w:w="6058" w:type="dxa"/>
            <w:shd w:val="clear" w:color="auto" w:fill="auto"/>
          </w:tcPr>
          <w:p w14:paraId="49E82744" w14:textId="4C430237" w:rsidR="00151FCB" w:rsidRPr="003F7F51" w:rsidRDefault="00151FCB" w:rsidP="00151FCB">
            <w:pPr>
              <w:jc w:val="center"/>
              <w:rPr>
                <w:szCs w:val="19"/>
              </w:rPr>
            </w:pPr>
            <w:r w:rsidRPr="003F7F51">
              <w:rPr>
                <w:szCs w:val="19"/>
              </w:rPr>
              <w:t>Verbindingswegen</w:t>
            </w:r>
          </w:p>
        </w:tc>
        <w:tc>
          <w:tcPr>
            <w:tcW w:w="2026" w:type="dxa"/>
            <w:shd w:val="clear" w:color="auto" w:fill="auto"/>
          </w:tcPr>
          <w:p w14:paraId="6A373816" w14:textId="6D74A515" w:rsidR="00151FCB" w:rsidRPr="003F7F51" w:rsidRDefault="00151FCB" w:rsidP="00151FCB">
            <w:pPr>
              <w:jc w:val="center"/>
              <w:rPr>
                <w:szCs w:val="19"/>
              </w:rPr>
            </w:pPr>
            <w:r w:rsidRPr="003F7F51">
              <w:rPr>
                <w:szCs w:val="19"/>
              </w:rPr>
              <w:t>SMA-NL 11B</w:t>
            </w:r>
          </w:p>
        </w:tc>
      </w:tr>
      <w:tr w:rsidR="00151FCB" w:rsidRPr="00404298" w14:paraId="0AD97D83" w14:textId="77777777" w:rsidTr="003F7F51">
        <w:tc>
          <w:tcPr>
            <w:tcW w:w="1200" w:type="dxa"/>
            <w:shd w:val="clear" w:color="auto" w:fill="auto"/>
          </w:tcPr>
          <w:p w14:paraId="4CC4464B" w14:textId="00F2B67B" w:rsidR="00151FCB" w:rsidRPr="003F7F51" w:rsidRDefault="00151FCB" w:rsidP="00151FCB">
            <w:pPr>
              <w:jc w:val="center"/>
              <w:rPr>
                <w:szCs w:val="19"/>
              </w:rPr>
            </w:pPr>
          </w:p>
        </w:tc>
        <w:tc>
          <w:tcPr>
            <w:tcW w:w="6058" w:type="dxa"/>
            <w:shd w:val="clear" w:color="auto" w:fill="auto"/>
          </w:tcPr>
          <w:p w14:paraId="20C98636" w14:textId="67A485F1" w:rsidR="00151FCB" w:rsidRPr="003F7F51" w:rsidRDefault="00151FCB" w:rsidP="003F7F51">
            <w:pPr>
              <w:rPr>
                <w:szCs w:val="19"/>
              </w:rPr>
            </w:pPr>
          </w:p>
        </w:tc>
        <w:tc>
          <w:tcPr>
            <w:tcW w:w="2026" w:type="dxa"/>
            <w:shd w:val="clear" w:color="auto" w:fill="auto"/>
          </w:tcPr>
          <w:p w14:paraId="6E2E8CB9" w14:textId="584C4543" w:rsidR="00151FCB" w:rsidRPr="003F7F51" w:rsidRDefault="00151FCB" w:rsidP="00151FCB">
            <w:pPr>
              <w:jc w:val="center"/>
              <w:rPr>
                <w:szCs w:val="19"/>
              </w:rPr>
            </w:pPr>
          </w:p>
        </w:tc>
      </w:tr>
      <w:tr w:rsidR="00151FCB" w:rsidRPr="00404298" w14:paraId="7E4829B5" w14:textId="77777777" w:rsidTr="003F7F51">
        <w:tc>
          <w:tcPr>
            <w:tcW w:w="1200" w:type="dxa"/>
            <w:shd w:val="clear" w:color="auto" w:fill="auto"/>
          </w:tcPr>
          <w:p w14:paraId="54B0B812" w14:textId="7A4F4434" w:rsidR="00151FCB" w:rsidRPr="003F7F51" w:rsidRDefault="00151FCB" w:rsidP="00151FCB">
            <w:pPr>
              <w:jc w:val="center"/>
              <w:rPr>
                <w:szCs w:val="19"/>
              </w:rPr>
            </w:pPr>
          </w:p>
        </w:tc>
        <w:tc>
          <w:tcPr>
            <w:tcW w:w="6058" w:type="dxa"/>
            <w:shd w:val="clear" w:color="auto" w:fill="auto"/>
          </w:tcPr>
          <w:p w14:paraId="1A926E32" w14:textId="471A63E3" w:rsidR="00151FCB" w:rsidRPr="003F7F51" w:rsidRDefault="00151FCB" w:rsidP="00151FCB">
            <w:pPr>
              <w:jc w:val="center"/>
              <w:rPr>
                <w:szCs w:val="19"/>
              </w:rPr>
            </w:pPr>
          </w:p>
        </w:tc>
        <w:tc>
          <w:tcPr>
            <w:tcW w:w="2026" w:type="dxa"/>
            <w:shd w:val="clear" w:color="auto" w:fill="auto"/>
          </w:tcPr>
          <w:p w14:paraId="7E9A3DF7" w14:textId="35F5A4D0" w:rsidR="00151FCB" w:rsidRPr="003F7F51" w:rsidRDefault="00151FCB" w:rsidP="00151FCB">
            <w:pPr>
              <w:jc w:val="center"/>
              <w:rPr>
                <w:szCs w:val="19"/>
              </w:rPr>
            </w:pPr>
          </w:p>
        </w:tc>
      </w:tr>
      <w:tr w:rsidR="00151FCB" w:rsidRPr="00404298" w14:paraId="11F763FF" w14:textId="77777777" w:rsidTr="003F7F51">
        <w:tc>
          <w:tcPr>
            <w:tcW w:w="1200" w:type="dxa"/>
            <w:shd w:val="clear" w:color="auto" w:fill="auto"/>
          </w:tcPr>
          <w:p w14:paraId="3175040F" w14:textId="77777777" w:rsidR="00151FCB" w:rsidRPr="003F7F51" w:rsidRDefault="00151FCB" w:rsidP="00151FCB">
            <w:pPr>
              <w:jc w:val="center"/>
              <w:rPr>
                <w:szCs w:val="19"/>
              </w:rPr>
            </w:pPr>
          </w:p>
        </w:tc>
        <w:tc>
          <w:tcPr>
            <w:tcW w:w="6058" w:type="dxa"/>
            <w:shd w:val="clear" w:color="auto" w:fill="auto"/>
          </w:tcPr>
          <w:p w14:paraId="71297E4D" w14:textId="77777777" w:rsidR="00151FCB" w:rsidRPr="003F7F51" w:rsidRDefault="00151FCB" w:rsidP="00151FCB">
            <w:pPr>
              <w:jc w:val="center"/>
              <w:rPr>
                <w:szCs w:val="19"/>
              </w:rPr>
            </w:pPr>
          </w:p>
        </w:tc>
        <w:tc>
          <w:tcPr>
            <w:tcW w:w="2026" w:type="dxa"/>
            <w:shd w:val="clear" w:color="auto" w:fill="auto"/>
          </w:tcPr>
          <w:p w14:paraId="5FDF3B6B" w14:textId="77777777" w:rsidR="00151FCB" w:rsidRPr="003F7F51" w:rsidRDefault="00151FCB" w:rsidP="00151FCB">
            <w:pPr>
              <w:jc w:val="center"/>
              <w:rPr>
                <w:szCs w:val="19"/>
              </w:rPr>
            </w:pPr>
          </w:p>
        </w:tc>
      </w:tr>
      <w:tr w:rsidR="00151FCB" w:rsidRPr="00404298" w14:paraId="7368782F" w14:textId="77777777" w:rsidTr="007C6FFA">
        <w:tc>
          <w:tcPr>
            <w:tcW w:w="928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B1BB3A" w14:textId="77777777" w:rsidR="00151FCB" w:rsidRPr="00FE5DA9" w:rsidRDefault="00151FCB" w:rsidP="00151FCB">
            <w:pPr>
              <w:rPr>
                <w:sz w:val="16"/>
                <w:szCs w:val="16"/>
              </w:rPr>
            </w:pPr>
            <w:r w:rsidRPr="00FE5DA9">
              <w:rPr>
                <w:sz w:val="16"/>
                <w:szCs w:val="16"/>
                <w:vertAlign w:val="superscript"/>
              </w:rPr>
              <w:t>1</w:t>
            </w:r>
            <w:r w:rsidRPr="00FE5DA9">
              <w:rPr>
                <w:sz w:val="16"/>
                <w:szCs w:val="16"/>
              </w:rPr>
              <w:t xml:space="preserve"> Voor te onderscheiden</w:t>
            </w:r>
            <w:r>
              <w:rPr>
                <w:sz w:val="16"/>
                <w:szCs w:val="16"/>
              </w:rPr>
              <w:t xml:space="preserve"> wegdekcategorieën </w:t>
            </w:r>
            <w:r w:rsidRPr="00FE5DA9">
              <w:rPr>
                <w:sz w:val="16"/>
                <w:szCs w:val="16"/>
              </w:rPr>
              <w:t>zie CROW 316</w:t>
            </w:r>
          </w:p>
        </w:tc>
      </w:tr>
    </w:tbl>
    <w:p w14:paraId="09D7944B" w14:textId="77777777" w:rsidR="00BE76A1" w:rsidRPr="00404298" w:rsidRDefault="00BE76A1">
      <w:pPr>
        <w:keepNext/>
        <w:ind w:left="360"/>
        <w:rPr>
          <w:szCs w:val="19"/>
        </w:rPr>
      </w:pPr>
      <w:bookmarkStart w:id="5" w:name="_GoBack"/>
      <w:bookmarkEnd w:id="5"/>
    </w:p>
    <w:sectPr w:rsidR="00BE76A1" w:rsidRPr="00404298" w:rsidSect="003F7F51">
      <w:headerReference w:type="default" r:id="rId11"/>
      <w:pgSz w:w="11906" w:h="16838" w:code="9"/>
      <w:pgMar w:top="1418" w:right="1418" w:bottom="125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9945B9" w14:textId="77777777" w:rsidR="00F94366" w:rsidRDefault="00F94366">
      <w:r>
        <w:separator/>
      </w:r>
    </w:p>
  </w:endnote>
  <w:endnote w:type="continuationSeparator" w:id="0">
    <w:p w14:paraId="45C35C90" w14:textId="77777777" w:rsidR="00F94366" w:rsidRDefault="00F94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-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KIX Barcode">
    <w:charset w:val="00"/>
    <w:family w:val="swiss"/>
    <w:pitch w:val="variable"/>
    <w:sig w:usb0="80000003" w:usb1="00000000" w:usb2="00000000" w:usb3="00000000" w:csb0="00000001" w:csb1="00000000"/>
  </w:font>
  <w:font w:name="RO VenW">
    <w:charset w:val="00"/>
    <w:family w:val="swiss"/>
    <w:pitch w:val="variable"/>
    <w:sig w:usb0="80000003" w:usb1="10000000" w:usb2="00000000" w:usb3="00000000" w:csb0="00000001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&amp;W Syntax (Adobe)">
    <w:altName w:val="Calibri"/>
    <w:charset w:val="00"/>
    <w:family w:val="swiss"/>
    <w:pitch w:val="variable"/>
    <w:sig w:usb0="A0000007" w:usb1="00000000" w:usb2="00000000" w:usb3="00000000" w:csb0="00000111" w:csb1="00000000"/>
  </w:font>
  <w:font w:name="Clarendo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&amp;W Font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ohit Hind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7FF8DF" w14:textId="77777777" w:rsidR="00F94366" w:rsidRDefault="00F94366"/>
  </w:footnote>
  <w:footnote w:type="continuationSeparator" w:id="0">
    <w:p w14:paraId="6D1275E9" w14:textId="77777777" w:rsidR="00F94366" w:rsidRDefault="00F94366"/>
  </w:footnote>
  <w:footnote w:type="continuationNotice" w:id="1">
    <w:p w14:paraId="2541CBD3" w14:textId="77777777" w:rsidR="00F94366" w:rsidRDefault="00F9436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21263" w:type="dxa"/>
      <w:tblInd w:w="-176" w:type="dxa"/>
      <w:tblLayout w:type="fixed"/>
      <w:tblLook w:val="0000" w:firstRow="0" w:lastRow="0" w:firstColumn="0" w:lastColumn="0" w:noHBand="0" w:noVBand="0"/>
    </w:tblPr>
    <w:tblGrid>
      <w:gridCol w:w="21263"/>
    </w:tblGrid>
    <w:tr w:rsidR="007C065C" w:rsidRPr="00404298" w14:paraId="377D7E7E" w14:textId="77777777" w:rsidTr="009A1947">
      <w:trPr>
        <w:trHeight w:hRule="exact" w:val="709"/>
      </w:trPr>
      <w:tc>
        <w:tcPr>
          <w:tcW w:w="15593" w:type="dxa"/>
        </w:tcPr>
        <w:tbl>
          <w:tblPr>
            <w:tblW w:w="21263" w:type="dxa"/>
            <w:tblLayout w:type="fixed"/>
            <w:tblLook w:val="0000" w:firstRow="0" w:lastRow="0" w:firstColumn="0" w:lastColumn="0" w:noHBand="0" w:noVBand="0"/>
          </w:tblPr>
          <w:tblGrid>
            <w:gridCol w:w="21263"/>
          </w:tblGrid>
          <w:tr w:rsidR="003F7F51" w:rsidRPr="00404298" w14:paraId="3A23405C" w14:textId="77777777" w:rsidTr="009A1947">
            <w:trPr>
              <w:trHeight w:hRule="exact" w:val="571"/>
            </w:trPr>
            <w:tc>
              <w:tcPr>
                <w:tcW w:w="15593" w:type="dxa"/>
              </w:tcPr>
              <w:tbl>
                <w:tblPr>
                  <w:tblpPr w:leftFromText="141" w:rightFromText="141" w:horzAnchor="page" w:tblpX="1" w:tblpY="-206"/>
                  <w:tblOverlap w:val="never"/>
                  <w:tblW w:w="21263" w:type="dxa"/>
                  <w:tblLayout w:type="fixed"/>
                  <w:tblLook w:val="0000" w:firstRow="0" w:lastRow="0" w:firstColumn="0" w:lastColumn="0" w:noHBand="0" w:noVBand="0"/>
                </w:tblPr>
                <w:tblGrid>
                  <w:gridCol w:w="21263"/>
                </w:tblGrid>
                <w:tr w:rsidR="003F7F51" w:rsidRPr="00404298" w14:paraId="236CC650" w14:textId="77777777" w:rsidTr="009A1947">
                  <w:trPr>
                    <w:trHeight w:hRule="exact" w:val="582"/>
                  </w:trPr>
                  <w:tc>
                    <w:tcPr>
                      <w:tcW w:w="21263" w:type="dxa"/>
                    </w:tcPr>
                    <w:p w14:paraId="6F80FE59" w14:textId="6B39DF72" w:rsidR="003F7F51" w:rsidRPr="009A1947" w:rsidRDefault="003F7F51" w:rsidP="003F7F51">
                      <w:pPr>
                        <w:pStyle w:val="Koptekst"/>
                        <w:rPr>
                          <w:sz w:val="16"/>
                          <w:szCs w:val="16"/>
                        </w:rPr>
                      </w:pPr>
                      <w:r w:rsidRPr="009A1947">
                        <w:rPr>
                          <w:sz w:val="16"/>
                          <w:szCs w:val="16"/>
                        </w:rPr>
                        <w:t xml:space="preserve">Eisen Bovenbouw, </w:t>
                      </w:r>
                      <w:proofErr w:type="spellStart"/>
                      <w:r w:rsidRPr="009A1947">
                        <w:rPr>
                          <w:sz w:val="16"/>
                          <w:szCs w:val="16"/>
                        </w:rPr>
                        <w:t>projectspecifieke</w:t>
                      </w:r>
                      <w:proofErr w:type="spellEnd"/>
                      <w:r w:rsidRPr="009A1947">
                        <w:rPr>
                          <w:sz w:val="16"/>
                          <w:szCs w:val="16"/>
                        </w:rPr>
                        <w:t xml:space="preserve"> Bijlage</w:t>
                      </w:r>
                      <w:r w:rsidR="00265439" w:rsidRPr="009A1947">
                        <w:rPr>
                          <w:sz w:val="16"/>
                          <w:szCs w:val="16"/>
                        </w:rPr>
                        <w:t xml:space="preserve"> 02</w:t>
                      </w:r>
                      <w:r w:rsidRPr="009A1947">
                        <w:rPr>
                          <w:sz w:val="16"/>
                          <w:szCs w:val="16"/>
                        </w:rPr>
                        <w:tab/>
                      </w:r>
                      <w:r w:rsidRPr="009A1947">
                        <w:rPr>
                          <w:sz w:val="16"/>
                          <w:szCs w:val="16"/>
                        </w:rPr>
                        <w:tab/>
                        <w:t>Groot Onderhoud A79</w:t>
                      </w:r>
                    </w:p>
                    <w:p w14:paraId="263E16BF" w14:textId="00FD4571" w:rsidR="009A1947" w:rsidRPr="009A1947" w:rsidRDefault="009A1947" w:rsidP="003F7F51">
                      <w:pPr>
                        <w:pStyle w:val="Koptekst"/>
                        <w:rPr>
                          <w:color w:val="FF0000"/>
                          <w:sz w:val="16"/>
                          <w:szCs w:val="16"/>
                        </w:rPr>
                      </w:pPr>
                      <w:r w:rsidRPr="009A1947">
                        <w:rPr>
                          <w:color w:val="FF0000"/>
                          <w:sz w:val="16"/>
                          <w:szCs w:val="16"/>
                        </w:rPr>
                        <w:t>24-03-2020</w:t>
                      </w:r>
                    </w:p>
                    <w:p w14:paraId="42AA8994" w14:textId="77777777" w:rsidR="003F7F51" w:rsidRPr="007C6D9E" w:rsidRDefault="003F7F51" w:rsidP="003F7F51">
                      <w:pPr>
                        <w:pStyle w:val="Kop1"/>
                        <w:numPr>
                          <w:ilvl w:val="0"/>
                          <w:numId w:val="0"/>
                        </w:numPr>
                        <w:rPr>
                          <w:sz w:val="10"/>
                          <w:szCs w:val="10"/>
                        </w:rPr>
                      </w:pPr>
                      <w:r w:rsidRPr="007C6D9E">
                        <w:rPr>
                          <w:sz w:val="10"/>
                          <w:szCs w:val="10"/>
                        </w:rPr>
                        <w:t>Bijlage “Restlevensduren weggedeelten met Integraal Groot Onderhoud”</w:t>
                      </w:r>
                    </w:p>
                  </w:tc>
                </w:tr>
                <w:tr w:rsidR="003F7F51" w:rsidRPr="00404298" w14:paraId="78D9E2C1" w14:textId="77777777" w:rsidTr="009A1947">
                  <w:trPr>
                    <w:trHeight w:hRule="exact" w:val="520"/>
                  </w:trPr>
                  <w:tc>
                    <w:tcPr>
                      <w:tcW w:w="21263" w:type="dxa"/>
                    </w:tcPr>
                    <w:p w14:paraId="1F00B2D9" w14:textId="77777777" w:rsidR="003F7F51" w:rsidRPr="00404298" w:rsidRDefault="003F7F51" w:rsidP="003F7F51">
                      <w:pPr>
                        <w:pStyle w:val="broodtekst"/>
                        <w:tabs>
                          <w:tab w:val="clear" w:pos="227"/>
                          <w:tab w:val="clear" w:pos="454"/>
                          <w:tab w:val="clear" w:pos="680"/>
                        </w:tabs>
                        <w:autoSpaceDE/>
                        <w:autoSpaceDN/>
                        <w:adjustRightInd/>
                        <w:spacing w:after="480"/>
                        <w:rPr>
                          <w:szCs w:val="24"/>
                        </w:rPr>
                      </w:pPr>
                    </w:p>
                  </w:tc>
                </w:tr>
              </w:tbl>
              <w:p w14:paraId="59DD0198" w14:textId="77777777" w:rsidR="003F7F51" w:rsidRDefault="003F7F51" w:rsidP="003F7F51">
                <w:pPr>
                  <w:pStyle w:val="Koptekst"/>
                  <w:tabs>
                    <w:tab w:val="clear" w:pos="454"/>
                    <w:tab w:val="clear" w:pos="680"/>
                    <w:tab w:val="left" w:pos="1843"/>
                  </w:tabs>
                </w:pPr>
              </w:p>
              <w:p w14:paraId="0E930B40" w14:textId="77777777" w:rsidR="003F7F51" w:rsidRPr="007C6D9E" w:rsidRDefault="003F7F51" w:rsidP="003F7F51">
                <w:pPr>
                  <w:pStyle w:val="Kop1"/>
                  <w:numPr>
                    <w:ilvl w:val="0"/>
                    <w:numId w:val="0"/>
                  </w:numPr>
                  <w:rPr>
                    <w:sz w:val="10"/>
                    <w:szCs w:val="10"/>
                  </w:rPr>
                </w:pPr>
                <w:r w:rsidRPr="007C6D9E">
                  <w:rPr>
                    <w:sz w:val="10"/>
                    <w:szCs w:val="10"/>
                  </w:rPr>
                  <w:t>Bijlage “Restlevensduren weggedeelten met Integraal Groot Onderhoud”</w:t>
                </w:r>
              </w:p>
            </w:tc>
          </w:tr>
          <w:tr w:rsidR="003F7F51" w:rsidRPr="00404298" w14:paraId="545C0D94" w14:textId="77777777" w:rsidTr="006254F0">
            <w:trPr>
              <w:trHeight w:hRule="exact" w:val="520"/>
            </w:trPr>
            <w:tc>
              <w:tcPr>
                <w:tcW w:w="15593" w:type="dxa"/>
              </w:tcPr>
              <w:p w14:paraId="7568E668" w14:textId="77777777" w:rsidR="003F7F51" w:rsidRPr="00404298" w:rsidRDefault="003F7F51" w:rsidP="003F7F51">
                <w:pPr>
                  <w:pStyle w:val="broodtekst"/>
                  <w:tabs>
                    <w:tab w:val="clear" w:pos="227"/>
                    <w:tab w:val="clear" w:pos="454"/>
                    <w:tab w:val="clear" w:pos="680"/>
                  </w:tabs>
                  <w:autoSpaceDE/>
                  <w:autoSpaceDN/>
                  <w:adjustRightInd/>
                  <w:spacing w:after="480"/>
                  <w:rPr>
                    <w:szCs w:val="24"/>
                  </w:rPr>
                </w:pPr>
              </w:p>
            </w:tc>
          </w:tr>
        </w:tbl>
        <w:p w14:paraId="6A81D2E3" w14:textId="77777777" w:rsidR="003F7F51" w:rsidRDefault="003F7F51" w:rsidP="003F7F51">
          <w:pPr>
            <w:pStyle w:val="Koptekst"/>
            <w:tabs>
              <w:tab w:val="clear" w:pos="454"/>
              <w:tab w:val="clear" w:pos="680"/>
              <w:tab w:val="left" w:pos="1843"/>
            </w:tabs>
          </w:pPr>
        </w:p>
        <w:p w14:paraId="2CEDBD22" w14:textId="77777777" w:rsidR="007C065C" w:rsidRPr="007C6D9E" w:rsidRDefault="007C065C" w:rsidP="007C6FFA">
          <w:pPr>
            <w:pStyle w:val="Kop1"/>
            <w:numPr>
              <w:ilvl w:val="0"/>
              <w:numId w:val="0"/>
            </w:numPr>
            <w:rPr>
              <w:sz w:val="10"/>
              <w:szCs w:val="10"/>
            </w:rPr>
          </w:pPr>
          <w:r w:rsidRPr="007C6D9E">
            <w:rPr>
              <w:sz w:val="10"/>
              <w:szCs w:val="10"/>
            </w:rPr>
            <w:t>Bijlage “Restlevensduren weggedeelten met Integraal Groot Onderhoud”</w:t>
          </w:r>
        </w:p>
      </w:tc>
    </w:tr>
    <w:tr w:rsidR="007C065C" w:rsidRPr="00404298" w14:paraId="663D2738" w14:textId="77777777" w:rsidTr="007C6FFA">
      <w:trPr>
        <w:trHeight w:hRule="exact" w:val="520"/>
      </w:trPr>
      <w:tc>
        <w:tcPr>
          <w:tcW w:w="15593" w:type="dxa"/>
        </w:tcPr>
        <w:p w14:paraId="646A8A01" w14:textId="15705EDD" w:rsidR="007C065C" w:rsidRPr="00404298" w:rsidRDefault="007C065C" w:rsidP="007C6FFA">
          <w:pPr>
            <w:pStyle w:val="broodtekst"/>
            <w:tabs>
              <w:tab w:val="clear" w:pos="227"/>
              <w:tab w:val="clear" w:pos="454"/>
              <w:tab w:val="clear" w:pos="680"/>
            </w:tabs>
            <w:autoSpaceDE/>
            <w:autoSpaceDN/>
            <w:adjustRightInd/>
            <w:spacing w:after="480"/>
            <w:rPr>
              <w:szCs w:val="24"/>
            </w:rPr>
          </w:pPr>
        </w:p>
      </w:tc>
    </w:tr>
  </w:tbl>
  <w:p w14:paraId="53168DE6" w14:textId="77777777" w:rsidR="007C065C" w:rsidRDefault="007C065C" w:rsidP="007C6FFA">
    <w:pPr>
      <w:pStyle w:val="Koptekst"/>
      <w:tabs>
        <w:tab w:val="clear" w:pos="454"/>
        <w:tab w:val="clear" w:pos="680"/>
        <w:tab w:val="left" w:pos="184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0"/>
    <w:multiLevelType w:val="singleLevel"/>
    <w:tmpl w:val="685C0508"/>
    <w:lvl w:ilvl="0">
      <w:start w:val="1"/>
      <w:numFmt w:val="none"/>
      <w:pStyle w:val="Lijstopsomteken5"/>
      <w:lvlText w:val="Bijlage"/>
      <w:lvlJc w:val="left"/>
      <w:pPr>
        <w:tabs>
          <w:tab w:val="num" w:pos="0"/>
        </w:tabs>
        <w:ind w:hanging="1134"/>
      </w:pPr>
      <w:rPr>
        <w:rFonts w:ascii="Verdana" w:hAnsi="Verdana" w:cs="Courier New" w:hint="default"/>
        <w:b w:val="0"/>
        <w:i w:val="0"/>
        <w:sz w:val="24"/>
      </w:rPr>
    </w:lvl>
  </w:abstractNum>
  <w:abstractNum w:abstractNumId="1" w15:restartNumberingAfterBreak="0">
    <w:nsid w:val="FFFFFF89"/>
    <w:multiLevelType w:val="singleLevel"/>
    <w:tmpl w:val="1D54921E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BC4CAA"/>
    <w:multiLevelType w:val="hybridMultilevel"/>
    <w:tmpl w:val="C3C27BAC"/>
    <w:lvl w:ilvl="0" w:tplc="4976BA0A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1AA090E"/>
    <w:multiLevelType w:val="hybridMultilevel"/>
    <w:tmpl w:val="41188DB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E71387"/>
    <w:multiLevelType w:val="hybridMultilevel"/>
    <w:tmpl w:val="AF9A1CBC"/>
    <w:lvl w:ilvl="0" w:tplc="4976BA0A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2FD4E81"/>
    <w:multiLevelType w:val="multilevel"/>
    <w:tmpl w:val="B9E06E30"/>
    <w:lvl w:ilvl="0">
      <w:start w:val="1"/>
      <w:numFmt w:val="decimal"/>
      <w:pStyle w:val="Kop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op2"/>
      <w:lvlText w:val="%1.%2."/>
      <w:lvlJc w:val="left"/>
      <w:pPr>
        <w:ind w:left="792" w:hanging="432"/>
      </w:pPr>
      <w:rPr>
        <w:rFonts w:ascii="Verdana" w:hAnsi="Verdana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3B31CA4"/>
    <w:multiLevelType w:val="hybridMultilevel"/>
    <w:tmpl w:val="075EE596"/>
    <w:lvl w:ilvl="0" w:tplc="F79C9D0A">
      <w:numFmt w:val="decimal"/>
      <w:pStyle w:val="Lijstopsommingstekens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7" w15:restartNumberingAfterBreak="0">
    <w:nsid w:val="05C7630F"/>
    <w:multiLevelType w:val="multilevel"/>
    <w:tmpl w:val="435EBCF6"/>
    <w:lvl w:ilvl="0">
      <w:numFmt w:val="decimal"/>
      <w:pStyle w:val="GenummerdHoofdstuk"/>
      <w:lvlText w:val=""/>
      <w:lvlJc w:val="left"/>
    </w:lvl>
    <w:lvl w:ilvl="1">
      <w:numFmt w:val="decimal"/>
      <w:pStyle w:val="Paragraaf"/>
      <w:lvlText w:val=""/>
      <w:lvlJc w:val="left"/>
    </w:lvl>
    <w:lvl w:ilvl="2">
      <w:numFmt w:val="decimal"/>
      <w:pStyle w:val="Subparagraaf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92B5D87"/>
    <w:multiLevelType w:val="hybridMultilevel"/>
    <w:tmpl w:val="7E946E6A"/>
    <w:lvl w:ilvl="0" w:tplc="04090001">
      <w:numFmt w:val="decimal"/>
      <w:pStyle w:val="OpsommingA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9" w15:restartNumberingAfterBreak="0">
    <w:nsid w:val="0A576242"/>
    <w:multiLevelType w:val="hybridMultilevel"/>
    <w:tmpl w:val="AA90EDC2"/>
    <w:lvl w:ilvl="0" w:tplc="C8BC696E">
      <w:numFmt w:val="decimal"/>
      <w:pStyle w:val="OpmaakprofielKop1UitvullenLinks0cmVerkeerd-om076cmRegel"/>
      <w:lvlText w:val=""/>
      <w:lvlJc w:val="left"/>
    </w:lvl>
    <w:lvl w:ilvl="1" w:tplc="04130019">
      <w:numFmt w:val="decimal"/>
      <w:lvlText w:val=""/>
      <w:lvlJc w:val="left"/>
    </w:lvl>
    <w:lvl w:ilvl="2" w:tplc="0413001B">
      <w:numFmt w:val="decimal"/>
      <w:lvlText w:val=""/>
      <w:lvlJc w:val="left"/>
    </w:lvl>
    <w:lvl w:ilvl="3" w:tplc="0413000F">
      <w:numFmt w:val="decimal"/>
      <w:lvlText w:val=""/>
      <w:lvlJc w:val="left"/>
    </w:lvl>
    <w:lvl w:ilvl="4" w:tplc="04130019">
      <w:numFmt w:val="decimal"/>
      <w:lvlText w:val=""/>
      <w:lvlJc w:val="left"/>
    </w:lvl>
    <w:lvl w:ilvl="5" w:tplc="0413001B">
      <w:numFmt w:val="decimal"/>
      <w:lvlText w:val=""/>
      <w:lvlJc w:val="left"/>
    </w:lvl>
    <w:lvl w:ilvl="6" w:tplc="0413000F">
      <w:numFmt w:val="decimal"/>
      <w:lvlText w:val=""/>
      <w:lvlJc w:val="left"/>
    </w:lvl>
    <w:lvl w:ilvl="7" w:tplc="04130019">
      <w:numFmt w:val="decimal"/>
      <w:lvlText w:val=""/>
      <w:lvlJc w:val="left"/>
    </w:lvl>
    <w:lvl w:ilvl="8" w:tplc="0413001B">
      <w:numFmt w:val="decimal"/>
      <w:lvlText w:val=""/>
      <w:lvlJc w:val="left"/>
    </w:lvl>
  </w:abstractNum>
  <w:abstractNum w:abstractNumId="10" w15:restartNumberingAfterBreak="0">
    <w:nsid w:val="0DC605A1"/>
    <w:multiLevelType w:val="multilevel"/>
    <w:tmpl w:val="0413001D"/>
    <w:numStyleLink w:val="Stijl1"/>
  </w:abstractNum>
  <w:abstractNum w:abstractNumId="11" w15:restartNumberingAfterBreak="0">
    <w:nsid w:val="10E00E91"/>
    <w:multiLevelType w:val="hybridMultilevel"/>
    <w:tmpl w:val="E88025F8"/>
    <w:lvl w:ilvl="0" w:tplc="D6204458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2C83285"/>
    <w:multiLevelType w:val="multilevel"/>
    <w:tmpl w:val="6A8E5BD4"/>
    <w:styleLink w:val="Stijl2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3042D92"/>
    <w:multiLevelType w:val="hybridMultilevel"/>
    <w:tmpl w:val="036C9940"/>
    <w:lvl w:ilvl="0" w:tplc="1EDC355A">
      <w:numFmt w:val="decimal"/>
      <w:pStyle w:val="BijlagenGenummerd"/>
      <w:lvlText w:val=""/>
      <w:lvlJc w:val="left"/>
    </w:lvl>
    <w:lvl w:ilvl="1" w:tplc="04130003">
      <w:numFmt w:val="decimal"/>
      <w:lvlText w:val=""/>
      <w:lvlJc w:val="left"/>
    </w:lvl>
    <w:lvl w:ilvl="2" w:tplc="04130005">
      <w:numFmt w:val="decimal"/>
      <w:lvlText w:val=""/>
      <w:lvlJc w:val="left"/>
    </w:lvl>
    <w:lvl w:ilvl="3" w:tplc="04130001">
      <w:numFmt w:val="decimal"/>
      <w:lvlText w:val=""/>
      <w:lvlJc w:val="left"/>
    </w:lvl>
    <w:lvl w:ilvl="4" w:tplc="04130003">
      <w:numFmt w:val="decimal"/>
      <w:lvlText w:val=""/>
      <w:lvlJc w:val="left"/>
    </w:lvl>
    <w:lvl w:ilvl="5" w:tplc="04130005">
      <w:numFmt w:val="decimal"/>
      <w:lvlText w:val=""/>
      <w:lvlJc w:val="left"/>
    </w:lvl>
    <w:lvl w:ilvl="6" w:tplc="04130001">
      <w:numFmt w:val="decimal"/>
      <w:lvlText w:val=""/>
      <w:lvlJc w:val="left"/>
    </w:lvl>
    <w:lvl w:ilvl="7" w:tplc="04130003">
      <w:numFmt w:val="decimal"/>
      <w:lvlText w:val=""/>
      <w:lvlJc w:val="left"/>
    </w:lvl>
    <w:lvl w:ilvl="8" w:tplc="04130005">
      <w:numFmt w:val="decimal"/>
      <w:lvlText w:val=""/>
      <w:lvlJc w:val="left"/>
    </w:lvl>
  </w:abstractNum>
  <w:abstractNum w:abstractNumId="14" w15:restartNumberingAfterBreak="0">
    <w:nsid w:val="13264306"/>
    <w:multiLevelType w:val="multilevel"/>
    <w:tmpl w:val="06962652"/>
    <w:styleLink w:val="Lijststijl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1471620B"/>
    <w:multiLevelType w:val="hybridMultilevel"/>
    <w:tmpl w:val="2D50A700"/>
    <w:lvl w:ilvl="0" w:tplc="2B6A0084">
      <w:numFmt w:val="decimal"/>
      <w:pStyle w:val="OngenummerdeKopBijlage"/>
      <w:lvlText w:val=""/>
      <w:lvlJc w:val="left"/>
    </w:lvl>
    <w:lvl w:ilvl="1" w:tplc="04130019">
      <w:numFmt w:val="decimal"/>
      <w:lvlText w:val=""/>
      <w:lvlJc w:val="left"/>
    </w:lvl>
    <w:lvl w:ilvl="2" w:tplc="0413001B">
      <w:numFmt w:val="decimal"/>
      <w:lvlText w:val=""/>
      <w:lvlJc w:val="left"/>
    </w:lvl>
    <w:lvl w:ilvl="3" w:tplc="0413000F">
      <w:numFmt w:val="decimal"/>
      <w:lvlText w:val=""/>
      <w:lvlJc w:val="left"/>
    </w:lvl>
    <w:lvl w:ilvl="4" w:tplc="04130019">
      <w:numFmt w:val="decimal"/>
      <w:lvlText w:val=""/>
      <w:lvlJc w:val="left"/>
    </w:lvl>
    <w:lvl w:ilvl="5" w:tplc="0413001B">
      <w:numFmt w:val="decimal"/>
      <w:lvlText w:val=""/>
      <w:lvlJc w:val="left"/>
    </w:lvl>
    <w:lvl w:ilvl="6" w:tplc="0413000F">
      <w:numFmt w:val="decimal"/>
      <w:lvlText w:val=""/>
      <w:lvlJc w:val="left"/>
    </w:lvl>
    <w:lvl w:ilvl="7" w:tplc="04130019">
      <w:numFmt w:val="decimal"/>
      <w:lvlText w:val=""/>
      <w:lvlJc w:val="left"/>
    </w:lvl>
    <w:lvl w:ilvl="8" w:tplc="0413001B">
      <w:numFmt w:val="decimal"/>
      <w:lvlText w:val=""/>
      <w:lvlJc w:val="left"/>
    </w:lvl>
  </w:abstractNum>
  <w:abstractNum w:abstractNumId="16" w15:restartNumberingAfterBreak="0">
    <w:nsid w:val="150649E6"/>
    <w:multiLevelType w:val="hybridMultilevel"/>
    <w:tmpl w:val="88EC4794"/>
    <w:lvl w:ilvl="0" w:tplc="36C0BDC8">
      <w:start w:val="1"/>
      <w:numFmt w:val="decimal"/>
      <w:pStyle w:val="Stijl3"/>
      <w:lvlText w:val="B.%1"/>
      <w:lvlJc w:val="left"/>
      <w:pPr>
        <w:ind w:left="11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731" w:hanging="360"/>
      </w:pPr>
    </w:lvl>
    <w:lvl w:ilvl="2" w:tplc="0413001B" w:tentative="1">
      <w:start w:val="1"/>
      <w:numFmt w:val="lowerRoman"/>
      <w:lvlText w:val="%3."/>
      <w:lvlJc w:val="right"/>
      <w:pPr>
        <w:ind w:left="1451" w:hanging="180"/>
      </w:pPr>
    </w:lvl>
    <w:lvl w:ilvl="3" w:tplc="0413000F" w:tentative="1">
      <w:start w:val="1"/>
      <w:numFmt w:val="decimal"/>
      <w:lvlText w:val="%4."/>
      <w:lvlJc w:val="left"/>
      <w:pPr>
        <w:ind w:left="2171" w:hanging="360"/>
      </w:pPr>
    </w:lvl>
    <w:lvl w:ilvl="4" w:tplc="04130019" w:tentative="1">
      <w:start w:val="1"/>
      <w:numFmt w:val="lowerLetter"/>
      <w:lvlText w:val="%5."/>
      <w:lvlJc w:val="left"/>
      <w:pPr>
        <w:ind w:left="2891" w:hanging="360"/>
      </w:pPr>
    </w:lvl>
    <w:lvl w:ilvl="5" w:tplc="0413001B" w:tentative="1">
      <w:start w:val="1"/>
      <w:numFmt w:val="lowerRoman"/>
      <w:lvlText w:val="%6."/>
      <w:lvlJc w:val="right"/>
      <w:pPr>
        <w:ind w:left="3611" w:hanging="180"/>
      </w:pPr>
    </w:lvl>
    <w:lvl w:ilvl="6" w:tplc="0413000F" w:tentative="1">
      <w:start w:val="1"/>
      <w:numFmt w:val="decimal"/>
      <w:lvlText w:val="%7."/>
      <w:lvlJc w:val="left"/>
      <w:pPr>
        <w:ind w:left="4331" w:hanging="360"/>
      </w:pPr>
    </w:lvl>
    <w:lvl w:ilvl="7" w:tplc="04130019" w:tentative="1">
      <w:start w:val="1"/>
      <w:numFmt w:val="lowerLetter"/>
      <w:lvlText w:val="%8."/>
      <w:lvlJc w:val="left"/>
      <w:pPr>
        <w:ind w:left="5051" w:hanging="360"/>
      </w:pPr>
    </w:lvl>
    <w:lvl w:ilvl="8" w:tplc="0413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7" w15:restartNumberingAfterBreak="0">
    <w:nsid w:val="1624229F"/>
    <w:multiLevelType w:val="multilevel"/>
    <w:tmpl w:val="BF92B9E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-"/>
      <w:lvlJc w:val="left"/>
      <w:pPr>
        <w:ind w:left="1080" w:hanging="360"/>
      </w:pPr>
      <w:rPr>
        <w:rFonts w:ascii="Verdana" w:hAnsi="Verdana" w:hint="default"/>
        <w:color w:val="auto"/>
      </w:rPr>
    </w:lvl>
    <w:lvl w:ilvl="3">
      <w:start w:val="1"/>
      <w:numFmt w:val="bullet"/>
      <w:lvlText w:val="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1D575309"/>
    <w:multiLevelType w:val="hybridMultilevel"/>
    <w:tmpl w:val="7E4A78C6"/>
    <w:lvl w:ilvl="0" w:tplc="04130001">
      <w:start w:val="1"/>
      <w:numFmt w:val="bullet"/>
      <w:lvlText w:val=""/>
      <w:lvlJc w:val="left"/>
      <w:rPr>
        <w:rFonts w:ascii="Symbol" w:hAnsi="Symbol" w:hint="default"/>
      </w:rPr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19" w15:restartNumberingAfterBreak="0">
    <w:nsid w:val="244F1D1A"/>
    <w:multiLevelType w:val="hybridMultilevel"/>
    <w:tmpl w:val="6EE0FA86"/>
    <w:lvl w:ilvl="0" w:tplc="4976BA0A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9C1490"/>
    <w:multiLevelType w:val="hybridMultilevel"/>
    <w:tmpl w:val="1CC038D4"/>
    <w:lvl w:ilvl="0" w:tplc="4976BA0A">
      <w:start w:val="1"/>
      <w:numFmt w:val="bullet"/>
      <w:lvlText w:val="-"/>
      <w:lvlJc w:val="left"/>
      <w:rPr>
        <w:rFonts w:ascii="Verdana" w:hAnsi="Verdana" w:hint="default"/>
      </w:rPr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21" w15:restartNumberingAfterBreak="0">
    <w:nsid w:val="26042C77"/>
    <w:multiLevelType w:val="hybridMultilevel"/>
    <w:tmpl w:val="2EA03F3A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D16147"/>
    <w:multiLevelType w:val="hybridMultilevel"/>
    <w:tmpl w:val="6DACFB32"/>
    <w:lvl w:ilvl="0" w:tplc="4976BA0A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6FC3F66"/>
    <w:multiLevelType w:val="hybridMultilevel"/>
    <w:tmpl w:val="E9C85720"/>
    <w:lvl w:ilvl="0" w:tplc="4976BA0A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76211AB"/>
    <w:multiLevelType w:val="hybridMultilevel"/>
    <w:tmpl w:val="F6828588"/>
    <w:lvl w:ilvl="0" w:tplc="196EF5F4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8092203"/>
    <w:multiLevelType w:val="hybridMultilevel"/>
    <w:tmpl w:val="264EFB4E"/>
    <w:lvl w:ilvl="0" w:tplc="4976BA0A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8D77204"/>
    <w:multiLevelType w:val="hybridMultilevel"/>
    <w:tmpl w:val="866A1E0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A2A58BD"/>
    <w:multiLevelType w:val="hybridMultilevel"/>
    <w:tmpl w:val="2F52ADCA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D75141E"/>
    <w:multiLevelType w:val="hybridMultilevel"/>
    <w:tmpl w:val="F386EA98"/>
    <w:lvl w:ilvl="0" w:tplc="4976BA0A">
      <w:start w:val="1"/>
      <w:numFmt w:val="bullet"/>
      <w:lvlText w:val="-"/>
      <w:lvlJc w:val="left"/>
      <w:rPr>
        <w:rFonts w:ascii="Verdana" w:hAnsi="Verdana" w:hint="default"/>
      </w:rPr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29" w15:restartNumberingAfterBreak="0">
    <w:nsid w:val="2DA72781"/>
    <w:multiLevelType w:val="multilevel"/>
    <w:tmpl w:val="04D0FBAC"/>
    <w:lvl w:ilvl="0">
      <w:numFmt w:val="decimal"/>
      <w:lvlText w:val=""/>
      <w:lvlJc w:val="left"/>
    </w:lvl>
    <w:lvl w:ilvl="1">
      <w:numFmt w:val="decimal"/>
      <w:pStyle w:val="OpmaakprofielOpmaakprofielKop2UitvullenLinks121cmVerkeerd-om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2EA7731C"/>
    <w:multiLevelType w:val="hybridMultilevel"/>
    <w:tmpl w:val="AA983C6E"/>
    <w:lvl w:ilvl="0" w:tplc="04130001">
      <w:start w:val="1"/>
      <w:numFmt w:val="bullet"/>
      <w:lvlText w:val=""/>
      <w:lvlJc w:val="left"/>
      <w:rPr>
        <w:rFonts w:ascii="Symbol" w:hAnsi="Symbol" w:hint="default"/>
      </w:rPr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31" w15:restartNumberingAfterBreak="0">
    <w:nsid w:val="311653D5"/>
    <w:multiLevelType w:val="multilevel"/>
    <w:tmpl w:val="A4700AB0"/>
    <w:lvl w:ilvl="0">
      <w:numFmt w:val="decimal"/>
      <w:pStyle w:val="Lijstalinea1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31CB79D8"/>
    <w:multiLevelType w:val="multilevel"/>
    <w:tmpl w:val="06962652"/>
    <w:numStyleLink w:val="Lijststijl"/>
  </w:abstractNum>
  <w:abstractNum w:abstractNumId="33" w15:restartNumberingAfterBreak="0">
    <w:nsid w:val="32866FAE"/>
    <w:multiLevelType w:val="hybridMultilevel"/>
    <w:tmpl w:val="7250F8DA"/>
    <w:lvl w:ilvl="0" w:tplc="4976BA0A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6F352B2"/>
    <w:multiLevelType w:val="hybridMultilevel"/>
    <w:tmpl w:val="67D85824"/>
    <w:lvl w:ilvl="0" w:tplc="4976BA0A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923295A"/>
    <w:multiLevelType w:val="hybridMultilevel"/>
    <w:tmpl w:val="B85E6408"/>
    <w:lvl w:ilvl="0" w:tplc="0409000F">
      <w:numFmt w:val="decimal"/>
      <w:pStyle w:val="OpsommingB"/>
      <w:lvlText w:val=""/>
      <w:lvlJc w:val="left"/>
    </w:lvl>
    <w:lvl w:ilvl="1" w:tplc="96C0E580">
      <w:numFmt w:val="decimal"/>
      <w:lvlText w:val=""/>
      <w:lvlJc w:val="left"/>
    </w:lvl>
    <w:lvl w:ilvl="2" w:tplc="0832EA90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36" w15:restartNumberingAfterBreak="0">
    <w:nsid w:val="39BC2E9F"/>
    <w:multiLevelType w:val="multilevel"/>
    <w:tmpl w:val="0413001D"/>
    <w:styleLink w:val="Stijl1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Roman"/>
      <w:lvlText w:val="%2)"/>
      <w:lvlJc w:val="left"/>
      <w:pPr>
        <w:ind w:left="720" w:hanging="360"/>
      </w:p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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3AB44BEE"/>
    <w:multiLevelType w:val="hybridMultilevel"/>
    <w:tmpl w:val="3FCCBEAA"/>
    <w:lvl w:ilvl="0" w:tplc="04130001">
      <w:start w:val="1"/>
      <w:numFmt w:val="bullet"/>
      <w:lvlText w:val=""/>
      <w:lvlJc w:val="left"/>
      <w:rPr>
        <w:rFonts w:ascii="Symbol" w:hAnsi="Symbol" w:hint="default"/>
      </w:rPr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38" w15:restartNumberingAfterBreak="0">
    <w:nsid w:val="3D104BAA"/>
    <w:multiLevelType w:val="hybridMultilevel"/>
    <w:tmpl w:val="F47A6CF0"/>
    <w:lvl w:ilvl="0" w:tplc="4976BA0A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03865C7"/>
    <w:multiLevelType w:val="hybridMultilevel"/>
    <w:tmpl w:val="868E7DDC"/>
    <w:lvl w:ilvl="0" w:tplc="4976BA0A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0E6DC4"/>
    <w:multiLevelType w:val="hybridMultilevel"/>
    <w:tmpl w:val="B0A07B38"/>
    <w:lvl w:ilvl="0" w:tplc="A2CC0C32">
      <w:numFmt w:val="decimal"/>
      <w:pStyle w:val="Opsomming"/>
      <w:lvlText w:val=""/>
      <w:lvlJc w:val="left"/>
    </w:lvl>
    <w:lvl w:ilvl="1" w:tplc="04130003">
      <w:numFmt w:val="decimal"/>
      <w:lvlText w:val=""/>
      <w:lvlJc w:val="left"/>
    </w:lvl>
    <w:lvl w:ilvl="2" w:tplc="04130005">
      <w:numFmt w:val="decimal"/>
      <w:lvlText w:val=""/>
      <w:lvlJc w:val="left"/>
    </w:lvl>
    <w:lvl w:ilvl="3" w:tplc="04130001">
      <w:numFmt w:val="decimal"/>
      <w:lvlText w:val=""/>
      <w:lvlJc w:val="left"/>
    </w:lvl>
    <w:lvl w:ilvl="4" w:tplc="04130003">
      <w:numFmt w:val="decimal"/>
      <w:lvlText w:val=""/>
      <w:lvlJc w:val="left"/>
    </w:lvl>
    <w:lvl w:ilvl="5" w:tplc="04130005">
      <w:numFmt w:val="decimal"/>
      <w:lvlText w:val=""/>
      <w:lvlJc w:val="left"/>
    </w:lvl>
    <w:lvl w:ilvl="6" w:tplc="04130001">
      <w:numFmt w:val="decimal"/>
      <w:lvlText w:val=""/>
      <w:lvlJc w:val="left"/>
    </w:lvl>
    <w:lvl w:ilvl="7" w:tplc="04130003">
      <w:numFmt w:val="decimal"/>
      <w:lvlText w:val=""/>
      <w:lvlJc w:val="left"/>
    </w:lvl>
    <w:lvl w:ilvl="8" w:tplc="04130005">
      <w:numFmt w:val="decimal"/>
      <w:lvlText w:val=""/>
      <w:lvlJc w:val="left"/>
    </w:lvl>
  </w:abstractNum>
  <w:abstractNum w:abstractNumId="41" w15:restartNumberingAfterBreak="0">
    <w:nsid w:val="419D7726"/>
    <w:multiLevelType w:val="hybridMultilevel"/>
    <w:tmpl w:val="881CFA0C"/>
    <w:lvl w:ilvl="0" w:tplc="4976BA0A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6697776"/>
    <w:multiLevelType w:val="hybridMultilevel"/>
    <w:tmpl w:val="5D66A1EA"/>
    <w:lvl w:ilvl="0" w:tplc="4976BA0A">
      <w:start w:val="1"/>
      <w:numFmt w:val="bullet"/>
      <w:lvlText w:val="-"/>
      <w:lvlJc w:val="left"/>
      <w:pPr>
        <w:ind w:left="87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D0F6F51"/>
    <w:multiLevelType w:val="hybridMultilevel"/>
    <w:tmpl w:val="ACF4B1A6"/>
    <w:lvl w:ilvl="0" w:tplc="4976BA0A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514F08E2"/>
    <w:multiLevelType w:val="hybridMultilevel"/>
    <w:tmpl w:val="FCB09BEE"/>
    <w:lvl w:ilvl="0" w:tplc="4976BA0A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152787C"/>
    <w:multiLevelType w:val="multilevel"/>
    <w:tmpl w:val="7196E36E"/>
    <w:lvl w:ilvl="0">
      <w:numFmt w:val="decimal"/>
      <w:pStyle w:val="Opmaakprofiel1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51C54340"/>
    <w:multiLevelType w:val="hybridMultilevel"/>
    <w:tmpl w:val="53D44422"/>
    <w:lvl w:ilvl="0" w:tplc="F1D40104">
      <w:numFmt w:val="decimal"/>
      <w:pStyle w:val="Quick1"/>
      <w:lvlText w:val=""/>
      <w:lvlJc w:val="left"/>
    </w:lvl>
    <w:lvl w:ilvl="1" w:tplc="04130003">
      <w:numFmt w:val="decimal"/>
      <w:lvlText w:val=""/>
      <w:lvlJc w:val="left"/>
    </w:lvl>
    <w:lvl w:ilvl="2" w:tplc="04130005">
      <w:numFmt w:val="decimal"/>
      <w:lvlText w:val=""/>
      <w:lvlJc w:val="left"/>
    </w:lvl>
    <w:lvl w:ilvl="3" w:tplc="04130001">
      <w:numFmt w:val="decimal"/>
      <w:lvlText w:val=""/>
      <w:lvlJc w:val="left"/>
    </w:lvl>
    <w:lvl w:ilvl="4" w:tplc="04130003">
      <w:numFmt w:val="decimal"/>
      <w:lvlText w:val=""/>
      <w:lvlJc w:val="left"/>
    </w:lvl>
    <w:lvl w:ilvl="5" w:tplc="04130005">
      <w:numFmt w:val="decimal"/>
      <w:lvlText w:val=""/>
      <w:lvlJc w:val="left"/>
    </w:lvl>
    <w:lvl w:ilvl="6" w:tplc="04130001">
      <w:numFmt w:val="decimal"/>
      <w:lvlText w:val=""/>
      <w:lvlJc w:val="left"/>
    </w:lvl>
    <w:lvl w:ilvl="7" w:tplc="04130003">
      <w:numFmt w:val="decimal"/>
      <w:lvlText w:val=""/>
      <w:lvlJc w:val="left"/>
    </w:lvl>
    <w:lvl w:ilvl="8" w:tplc="04130005">
      <w:numFmt w:val="decimal"/>
      <w:lvlText w:val=""/>
      <w:lvlJc w:val="left"/>
    </w:lvl>
  </w:abstractNum>
  <w:abstractNum w:abstractNumId="47" w15:restartNumberingAfterBreak="0">
    <w:nsid w:val="5229413D"/>
    <w:multiLevelType w:val="hybridMultilevel"/>
    <w:tmpl w:val="35F8B656"/>
    <w:lvl w:ilvl="0" w:tplc="4976BA0A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23F6EA2"/>
    <w:multiLevelType w:val="hybridMultilevel"/>
    <w:tmpl w:val="358CA5FC"/>
    <w:lvl w:ilvl="0" w:tplc="A70ABC38">
      <w:start w:val="1"/>
      <w:numFmt w:val="decimal"/>
      <w:lvlText w:val="[A.%1]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25434A7"/>
    <w:multiLevelType w:val="multilevel"/>
    <w:tmpl w:val="769A587E"/>
    <w:lvl w:ilvl="0">
      <w:numFmt w:val="decimal"/>
      <w:lvlText w:val=""/>
      <w:lvlJc w:val="left"/>
    </w:lvl>
    <w:lvl w:ilvl="1">
      <w:numFmt w:val="decimal"/>
      <w:pStyle w:val="artike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57437057"/>
    <w:multiLevelType w:val="multilevel"/>
    <w:tmpl w:val="1564E800"/>
    <w:lvl w:ilvl="0">
      <w:numFmt w:val="none"/>
      <w:pStyle w:val="KopBijlage"/>
      <w:lvlText w:val="A"/>
      <w:lvlJc w:val="left"/>
      <w:pPr>
        <w:ind w:left="0" w:firstLine="0"/>
      </w:pPr>
      <w:rPr>
        <w:rFonts w:hint="default"/>
      </w:rPr>
    </w:lvl>
    <w:lvl w:ilvl="1">
      <w:numFmt w:val="none"/>
      <w:lvlText w:val="A.1"/>
      <w:lvlJc w:val="left"/>
      <w:pPr>
        <w:ind w:left="0" w:firstLine="0"/>
      </w:pPr>
      <w:rPr>
        <w:rFonts w:hint="default"/>
      </w:rPr>
    </w:lvl>
    <w:lvl w:ilvl="2">
      <w:numFmt w:val="none"/>
      <w:pStyle w:val="BijlageKop3"/>
      <w:lvlText w:val="A.1.1"/>
      <w:lvlJc w:val="left"/>
      <w:pPr>
        <w:ind w:left="0" w:firstLine="0"/>
      </w:pPr>
      <w:rPr>
        <w:rFonts w:hint="default"/>
      </w:rPr>
    </w:lvl>
    <w:lvl w:ilvl="3">
      <w:numFmt w:val="none"/>
      <w:lvlText w:val="A.1.1.1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1" w15:restartNumberingAfterBreak="0">
    <w:nsid w:val="578E3B08"/>
    <w:multiLevelType w:val="hybridMultilevel"/>
    <w:tmpl w:val="D8CA3BB4"/>
    <w:lvl w:ilvl="0" w:tplc="E602636E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370DAD"/>
    <w:multiLevelType w:val="hybridMultilevel"/>
    <w:tmpl w:val="BB5A04DA"/>
    <w:lvl w:ilvl="0" w:tplc="CE949B84">
      <w:start w:val="1"/>
      <w:numFmt w:val="upperLetter"/>
      <w:pStyle w:val="Bijlage"/>
      <w:lvlText w:val="Bijlage %1"/>
      <w:lvlJc w:val="left"/>
      <w:pPr>
        <w:ind w:left="786" w:hanging="360"/>
      </w:pPr>
      <w:rPr>
        <w:rFonts w:hint="default"/>
      </w:rPr>
    </w:lvl>
    <w:lvl w:ilvl="1" w:tplc="04130019">
      <w:numFmt w:val="decimal"/>
      <w:lvlText w:val=""/>
      <w:lvlJc w:val="left"/>
    </w:lvl>
    <w:lvl w:ilvl="2" w:tplc="0413001B">
      <w:numFmt w:val="decimal"/>
      <w:lvlText w:val=""/>
      <w:lvlJc w:val="left"/>
    </w:lvl>
    <w:lvl w:ilvl="3" w:tplc="0413000F">
      <w:numFmt w:val="decimal"/>
      <w:lvlText w:val=""/>
      <w:lvlJc w:val="left"/>
    </w:lvl>
    <w:lvl w:ilvl="4" w:tplc="04130019">
      <w:numFmt w:val="decimal"/>
      <w:lvlText w:val=""/>
      <w:lvlJc w:val="left"/>
    </w:lvl>
    <w:lvl w:ilvl="5" w:tplc="0413001B">
      <w:numFmt w:val="decimal"/>
      <w:lvlText w:val=""/>
      <w:lvlJc w:val="left"/>
    </w:lvl>
    <w:lvl w:ilvl="6" w:tplc="0413000F">
      <w:numFmt w:val="decimal"/>
      <w:lvlText w:val=""/>
      <w:lvlJc w:val="left"/>
    </w:lvl>
    <w:lvl w:ilvl="7" w:tplc="04130019">
      <w:numFmt w:val="decimal"/>
      <w:lvlText w:val=""/>
      <w:lvlJc w:val="left"/>
    </w:lvl>
    <w:lvl w:ilvl="8" w:tplc="0413001B">
      <w:numFmt w:val="decimal"/>
      <w:lvlText w:val=""/>
      <w:lvlJc w:val="left"/>
    </w:lvl>
  </w:abstractNum>
  <w:abstractNum w:abstractNumId="53" w15:restartNumberingAfterBreak="0">
    <w:nsid w:val="59F317E9"/>
    <w:multiLevelType w:val="multilevel"/>
    <w:tmpl w:val="A34621A8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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4" w15:restartNumberingAfterBreak="0">
    <w:nsid w:val="5A497867"/>
    <w:multiLevelType w:val="hybridMultilevel"/>
    <w:tmpl w:val="07E666A6"/>
    <w:lvl w:ilvl="0" w:tplc="8692F2CA">
      <w:start w:val="1"/>
      <w:numFmt w:val="decimal"/>
      <w:pStyle w:val="BijlageKop2"/>
      <w:lvlText w:val="A.%1"/>
      <w:lvlJc w:val="left"/>
      <w:pPr>
        <w:ind w:left="6456" w:hanging="360"/>
      </w:pPr>
      <w:rPr>
        <w:rFonts w:hint="default"/>
      </w:rPr>
    </w:lvl>
    <w:lvl w:ilvl="1" w:tplc="1A744286">
      <w:start w:val="1"/>
      <w:numFmt w:val="lowerLetter"/>
      <w:pStyle w:val="Bijlagepar"/>
      <w:lvlText w:val="%2."/>
      <w:lvlJc w:val="left"/>
      <w:pPr>
        <w:ind w:left="731" w:hanging="360"/>
      </w:pPr>
    </w:lvl>
    <w:lvl w:ilvl="2" w:tplc="0413001B">
      <w:start w:val="1"/>
      <w:numFmt w:val="lowerRoman"/>
      <w:lvlText w:val="%3."/>
      <w:lvlJc w:val="right"/>
      <w:pPr>
        <w:ind w:left="1451" w:hanging="180"/>
      </w:pPr>
    </w:lvl>
    <w:lvl w:ilvl="3" w:tplc="0413000F">
      <w:start w:val="1"/>
      <w:numFmt w:val="decimal"/>
      <w:lvlText w:val="%4."/>
      <w:lvlJc w:val="left"/>
      <w:pPr>
        <w:ind w:left="2171" w:hanging="360"/>
      </w:pPr>
    </w:lvl>
    <w:lvl w:ilvl="4" w:tplc="04130019">
      <w:start w:val="1"/>
      <w:numFmt w:val="lowerLetter"/>
      <w:lvlText w:val="%5."/>
      <w:lvlJc w:val="left"/>
      <w:pPr>
        <w:ind w:left="2891" w:hanging="360"/>
      </w:pPr>
    </w:lvl>
    <w:lvl w:ilvl="5" w:tplc="0413001B" w:tentative="1">
      <w:start w:val="1"/>
      <w:numFmt w:val="lowerRoman"/>
      <w:lvlText w:val="%6."/>
      <w:lvlJc w:val="right"/>
      <w:pPr>
        <w:ind w:left="3611" w:hanging="180"/>
      </w:pPr>
    </w:lvl>
    <w:lvl w:ilvl="6" w:tplc="0413000F" w:tentative="1">
      <w:start w:val="1"/>
      <w:numFmt w:val="decimal"/>
      <w:lvlText w:val="%7."/>
      <w:lvlJc w:val="left"/>
      <w:pPr>
        <w:ind w:left="4331" w:hanging="360"/>
      </w:pPr>
    </w:lvl>
    <w:lvl w:ilvl="7" w:tplc="04130019" w:tentative="1">
      <w:start w:val="1"/>
      <w:numFmt w:val="lowerLetter"/>
      <w:lvlText w:val="%8."/>
      <w:lvlJc w:val="left"/>
      <w:pPr>
        <w:ind w:left="5051" w:hanging="360"/>
      </w:pPr>
    </w:lvl>
    <w:lvl w:ilvl="8" w:tplc="0413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55" w15:restartNumberingAfterBreak="0">
    <w:nsid w:val="5C1E2BB5"/>
    <w:multiLevelType w:val="hybridMultilevel"/>
    <w:tmpl w:val="6C24181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5ECC7F89"/>
    <w:multiLevelType w:val="multilevel"/>
    <w:tmpl w:val="346A27F2"/>
    <w:lvl w:ilvl="0">
      <w:numFmt w:val="decimal"/>
      <w:pStyle w:val="opsomming-cijfer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 w15:restartNumberingAfterBreak="0">
    <w:nsid w:val="5F3C52E1"/>
    <w:multiLevelType w:val="hybridMultilevel"/>
    <w:tmpl w:val="B26411FC"/>
    <w:lvl w:ilvl="0" w:tplc="04130001">
      <w:start w:val="1"/>
      <w:numFmt w:val="bullet"/>
      <w:lvlText w:val=""/>
      <w:lvlJc w:val="left"/>
      <w:rPr>
        <w:rFonts w:ascii="Symbol" w:hAnsi="Symbol" w:hint="default"/>
      </w:rPr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58" w15:restartNumberingAfterBreak="0">
    <w:nsid w:val="5F882471"/>
    <w:multiLevelType w:val="hybridMultilevel"/>
    <w:tmpl w:val="9B3489B0"/>
    <w:lvl w:ilvl="0" w:tplc="DFBA9C8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5FF32D1F"/>
    <w:multiLevelType w:val="hybridMultilevel"/>
    <w:tmpl w:val="50B0EBF8"/>
    <w:lvl w:ilvl="0" w:tplc="3326C54C">
      <w:numFmt w:val="decimal"/>
      <w:pStyle w:val="RapportOpsomming"/>
      <w:lvlText w:val=""/>
      <w:lvlJc w:val="left"/>
    </w:lvl>
    <w:lvl w:ilvl="1" w:tplc="709CAF0A">
      <w:numFmt w:val="decimal"/>
      <w:lvlText w:val=""/>
      <w:lvlJc w:val="left"/>
    </w:lvl>
    <w:lvl w:ilvl="2" w:tplc="AB7A0786">
      <w:numFmt w:val="decimal"/>
      <w:lvlText w:val=""/>
      <w:lvlJc w:val="left"/>
    </w:lvl>
    <w:lvl w:ilvl="3" w:tplc="05700372">
      <w:numFmt w:val="decimal"/>
      <w:lvlText w:val=""/>
      <w:lvlJc w:val="left"/>
    </w:lvl>
    <w:lvl w:ilvl="4" w:tplc="A5F8BF9C">
      <w:numFmt w:val="decimal"/>
      <w:lvlText w:val=""/>
      <w:lvlJc w:val="left"/>
    </w:lvl>
    <w:lvl w:ilvl="5" w:tplc="7E2011AE">
      <w:numFmt w:val="decimal"/>
      <w:lvlText w:val=""/>
      <w:lvlJc w:val="left"/>
    </w:lvl>
    <w:lvl w:ilvl="6" w:tplc="88886D4E">
      <w:numFmt w:val="decimal"/>
      <w:lvlText w:val=""/>
      <w:lvlJc w:val="left"/>
    </w:lvl>
    <w:lvl w:ilvl="7" w:tplc="DF14B10C">
      <w:numFmt w:val="decimal"/>
      <w:lvlText w:val=""/>
      <w:lvlJc w:val="left"/>
    </w:lvl>
    <w:lvl w:ilvl="8" w:tplc="A6CA2576">
      <w:numFmt w:val="decimal"/>
      <w:lvlText w:val=""/>
      <w:lvlJc w:val="left"/>
    </w:lvl>
  </w:abstractNum>
  <w:abstractNum w:abstractNumId="60" w15:restartNumberingAfterBreak="0">
    <w:nsid w:val="604C1522"/>
    <w:multiLevelType w:val="multilevel"/>
    <w:tmpl w:val="333E42FC"/>
    <w:lvl w:ilvl="0">
      <w:numFmt w:val="decimal"/>
      <w:pStyle w:val="EisenNiv1"/>
      <w:lvlText w:val=""/>
      <w:lvlJc w:val="left"/>
    </w:lvl>
    <w:lvl w:ilvl="1">
      <w:numFmt w:val="decimal"/>
      <w:pStyle w:val="EisenNiv2"/>
      <w:lvlText w:val=""/>
      <w:lvlJc w:val="left"/>
    </w:lvl>
    <w:lvl w:ilvl="2">
      <w:numFmt w:val="decimal"/>
      <w:pStyle w:val="EisenNiv3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 w15:restartNumberingAfterBreak="0">
    <w:nsid w:val="627C0805"/>
    <w:multiLevelType w:val="hybridMultilevel"/>
    <w:tmpl w:val="FAE840D4"/>
    <w:lvl w:ilvl="0" w:tplc="029A2DB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63324D45"/>
    <w:multiLevelType w:val="hybridMultilevel"/>
    <w:tmpl w:val="208611E6"/>
    <w:lvl w:ilvl="0" w:tplc="4976BA0A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68F134E8"/>
    <w:multiLevelType w:val="hybridMultilevel"/>
    <w:tmpl w:val="E2020E6C"/>
    <w:lvl w:ilvl="0" w:tplc="0409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93D0E0B"/>
    <w:multiLevelType w:val="hybridMultilevel"/>
    <w:tmpl w:val="E36E9A88"/>
    <w:lvl w:ilvl="0" w:tplc="824C33F6">
      <w:numFmt w:val="decimal"/>
      <w:pStyle w:val="OpmaakprofielBijlage"/>
      <w:lvlText w:val=""/>
      <w:lvlJc w:val="left"/>
    </w:lvl>
    <w:lvl w:ilvl="1" w:tplc="04130019">
      <w:numFmt w:val="decimal"/>
      <w:lvlText w:val=""/>
      <w:lvlJc w:val="left"/>
    </w:lvl>
    <w:lvl w:ilvl="2" w:tplc="0413001B">
      <w:numFmt w:val="decimal"/>
      <w:lvlText w:val=""/>
      <w:lvlJc w:val="left"/>
    </w:lvl>
    <w:lvl w:ilvl="3" w:tplc="0413000F">
      <w:numFmt w:val="decimal"/>
      <w:lvlText w:val=""/>
      <w:lvlJc w:val="left"/>
    </w:lvl>
    <w:lvl w:ilvl="4" w:tplc="04130019">
      <w:numFmt w:val="decimal"/>
      <w:lvlText w:val=""/>
      <w:lvlJc w:val="left"/>
    </w:lvl>
    <w:lvl w:ilvl="5" w:tplc="0413001B">
      <w:numFmt w:val="decimal"/>
      <w:lvlText w:val=""/>
      <w:lvlJc w:val="left"/>
    </w:lvl>
    <w:lvl w:ilvl="6" w:tplc="0413000F">
      <w:numFmt w:val="decimal"/>
      <w:lvlText w:val=""/>
      <w:lvlJc w:val="left"/>
    </w:lvl>
    <w:lvl w:ilvl="7" w:tplc="04130019">
      <w:numFmt w:val="decimal"/>
      <w:lvlText w:val=""/>
      <w:lvlJc w:val="left"/>
    </w:lvl>
    <w:lvl w:ilvl="8" w:tplc="0413001B">
      <w:numFmt w:val="decimal"/>
      <w:lvlText w:val=""/>
      <w:lvlJc w:val="left"/>
    </w:lvl>
  </w:abstractNum>
  <w:abstractNum w:abstractNumId="65" w15:restartNumberingAfterBreak="0">
    <w:nsid w:val="6A3C3C86"/>
    <w:multiLevelType w:val="hybridMultilevel"/>
    <w:tmpl w:val="3C7E00FA"/>
    <w:lvl w:ilvl="0" w:tplc="04090001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6AC6766F"/>
    <w:multiLevelType w:val="hybridMultilevel"/>
    <w:tmpl w:val="C3BA43BE"/>
    <w:lvl w:ilvl="0" w:tplc="4976BA0A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6DCB53D7"/>
    <w:multiLevelType w:val="hybridMultilevel"/>
    <w:tmpl w:val="54ACDB14"/>
    <w:lvl w:ilvl="0" w:tplc="4976BA0A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 w15:restartNumberingAfterBreak="0">
    <w:nsid w:val="6FA4343A"/>
    <w:multiLevelType w:val="hybridMultilevel"/>
    <w:tmpl w:val="A330E4BC"/>
    <w:lvl w:ilvl="0" w:tplc="4976BA0A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6FFD016F"/>
    <w:multiLevelType w:val="hybridMultilevel"/>
    <w:tmpl w:val="58BCB37C"/>
    <w:lvl w:ilvl="0" w:tplc="4976BA0A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71244934"/>
    <w:multiLevelType w:val="hybridMultilevel"/>
    <w:tmpl w:val="38F46F7C"/>
    <w:lvl w:ilvl="0" w:tplc="04090001">
      <w:numFmt w:val="decimal"/>
      <w:pStyle w:val="Kopbijlage0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71" w15:restartNumberingAfterBreak="0">
    <w:nsid w:val="76A84EA9"/>
    <w:multiLevelType w:val="hybridMultilevel"/>
    <w:tmpl w:val="03EA6DF0"/>
    <w:lvl w:ilvl="0" w:tplc="4976BA0A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2" w15:restartNumberingAfterBreak="0">
    <w:nsid w:val="7B9B3067"/>
    <w:multiLevelType w:val="hybridMultilevel"/>
    <w:tmpl w:val="35CE8A36"/>
    <w:lvl w:ilvl="0" w:tplc="C0D413A4">
      <w:start w:val="5"/>
      <w:numFmt w:val="lowerLetter"/>
      <w:lvlText w:val="%1."/>
      <w:lvlJc w:val="left"/>
      <w:pPr>
        <w:ind w:left="57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F274838"/>
    <w:multiLevelType w:val="hybridMultilevel"/>
    <w:tmpl w:val="9AB0F4A2"/>
    <w:lvl w:ilvl="0" w:tplc="4976BA0A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6"/>
  </w:num>
  <w:num w:numId="2">
    <w:abstractNumId w:val="15"/>
  </w:num>
  <w:num w:numId="3">
    <w:abstractNumId w:val="13"/>
  </w:num>
  <w:num w:numId="4">
    <w:abstractNumId w:val="50"/>
  </w:num>
  <w:num w:numId="5">
    <w:abstractNumId w:val="40"/>
  </w:num>
  <w:num w:numId="6">
    <w:abstractNumId w:val="59"/>
  </w:num>
  <w:num w:numId="7">
    <w:abstractNumId w:val="70"/>
  </w:num>
  <w:num w:numId="8">
    <w:abstractNumId w:val="60"/>
  </w:num>
  <w:num w:numId="9">
    <w:abstractNumId w:val="1"/>
  </w:num>
  <w:num w:numId="10">
    <w:abstractNumId w:val="8"/>
  </w:num>
  <w:num w:numId="11">
    <w:abstractNumId w:val="35"/>
  </w:num>
  <w:num w:numId="12">
    <w:abstractNumId w:val="46"/>
  </w:num>
  <w:num w:numId="13">
    <w:abstractNumId w:val="6"/>
  </w:num>
  <w:num w:numId="14">
    <w:abstractNumId w:val="9"/>
  </w:num>
  <w:num w:numId="15">
    <w:abstractNumId w:val="29"/>
  </w:num>
  <w:num w:numId="16">
    <w:abstractNumId w:val="49"/>
  </w:num>
  <w:num w:numId="17">
    <w:abstractNumId w:val="0"/>
  </w:num>
  <w:num w:numId="18">
    <w:abstractNumId w:val="7"/>
  </w:num>
  <w:num w:numId="19">
    <w:abstractNumId w:val="31"/>
  </w:num>
  <w:num w:numId="20">
    <w:abstractNumId w:val="52"/>
  </w:num>
  <w:num w:numId="21">
    <w:abstractNumId w:val="64"/>
  </w:num>
  <w:num w:numId="22">
    <w:abstractNumId w:val="45"/>
  </w:num>
  <w:num w:numId="23">
    <w:abstractNumId w:val="14"/>
  </w:num>
  <w:num w:numId="24">
    <w:abstractNumId w:val="12"/>
  </w:num>
  <w:num w:numId="25">
    <w:abstractNumId w:val="32"/>
  </w:num>
  <w:num w:numId="26">
    <w:abstractNumId w:val="3"/>
  </w:num>
  <w:num w:numId="27">
    <w:abstractNumId w:val="28"/>
  </w:num>
  <w:num w:numId="28">
    <w:abstractNumId w:val="54"/>
  </w:num>
  <w:num w:numId="29">
    <w:abstractNumId w:val="19"/>
  </w:num>
  <w:num w:numId="30">
    <w:abstractNumId w:val="47"/>
  </w:num>
  <w:num w:numId="31">
    <w:abstractNumId w:val="62"/>
  </w:num>
  <w:num w:numId="32">
    <w:abstractNumId w:val="34"/>
  </w:num>
  <w:num w:numId="33">
    <w:abstractNumId w:val="20"/>
  </w:num>
  <w:num w:numId="34">
    <w:abstractNumId w:val="69"/>
  </w:num>
  <w:num w:numId="35">
    <w:abstractNumId w:val="66"/>
  </w:num>
  <w:num w:numId="36">
    <w:abstractNumId w:val="22"/>
  </w:num>
  <w:num w:numId="37">
    <w:abstractNumId w:val="67"/>
  </w:num>
  <w:num w:numId="38">
    <w:abstractNumId w:val="68"/>
  </w:num>
  <w:num w:numId="39">
    <w:abstractNumId w:val="23"/>
  </w:num>
  <w:num w:numId="40">
    <w:abstractNumId w:val="42"/>
  </w:num>
  <w:num w:numId="41">
    <w:abstractNumId w:val="36"/>
  </w:num>
  <w:num w:numId="42">
    <w:abstractNumId w:val="10"/>
  </w:num>
  <w:num w:numId="43">
    <w:abstractNumId w:val="17"/>
  </w:num>
  <w:num w:numId="44">
    <w:abstractNumId w:val="53"/>
  </w:num>
  <w:num w:numId="45">
    <w:abstractNumId w:val="57"/>
  </w:num>
  <w:num w:numId="46">
    <w:abstractNumId w:val="30"/>
  </w:num>
  <w:num w:numId="47">
    <w:abstractNumId w:val="43"/>
  </w:num>
  <w:num w:numId="48">
    <w:abstractNumId w:val="4"/>
  </w:num>
  <w:num w:numId="49">
    <w:abstractNumId w:val="41"/>
  </w:num>
  <w:num w:numId="50">
    <w:abstractNumId w:val="39"/>
  </w:num>
  <w:num w:numId="51">
    <w:abstractNumId w:val="51"/>
  </w:num>
  <w:num w:numId="52">
    <w:abstractNumId w:val="48"/>
  </w:num>
  <w:num w:numId="53">
    <w:abstractNumId w:val="18"/>
  </w:num>
  <w:num w:numId="54">
    <w:abstractNumId w:val="37"/>
  </w:num>
  <w:num w:numId="55">
    <w:abstractNumId w:val="55"/>
  </w:num>
  <w:num w:numId="56">
    <w:abstractNumId w:val="16"/>
  </w:num>
  <w:num w:numId="57">
    <w:abstractNumId w:val="26"/>
  </w:num>
  <w:num w:numId="58">
    <w:abstractNumId w:val="65"/>
  </w:num>
  <w:num w:numId="59">
    <w:abstractNumId w:val="61"/>
  </w:num>
  <w:num w:numId="60">
    <w:abstractNumId w:val="71"/>
  </w:num>
  <w:num w:numId="61">
    <w:abstractNumId w:val="44"/>
  </w:num>
  <w:num w:numId="62">
    <w:abstractNumId w:val="11"/>
  </w:num>
  <w:num w:numId="63">
    <w:abstractNumId w:val="58"/>
  </w:num>
  <w:num w:numId="64">
    <w:abstractNumId w:val="2"/>
  </w:num>
  <w:num w:numId="65">
    <w:abstractNumId w:val="33"/>
  </w:num>
  <w:num w:numId="66">
    <w:abstractNumId w:val="38"/>
  </w:num>
  <w:num w:numId="67">
    <w:abstractNumId w:val="24"/>
  </w:num>
  <w:num w:numId="68">
    <w:abstractNumId w:val="5"/>
  </w:num>
  <w:num w:numId="69">
    <w:abstractNumId w:val="63"/>
  </w:num>
  <w:num w:numId="70">
    <w:abstractNumId w:val="21"/>
  </w:num>
  <w:num w:numId="71">
    <w:abstractNumId w:val="72"/>
  </w:num>
  <w:num w:numId="7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25"/>
  </w:num>
  <w:num w:numId="75">
    <w:abstractNumId w:val="73"/>
  </w:num>
  <w:num w:numId="76">
    <w:abstractNumId w:val="27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1"/>
  <w:activeWritingStyle w:appName="MSWord" w:lang="nl-NL" w:vendorID="9" w:dllVersion="512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arma DocSys~XML" w:val="&lt;data author=&quot;{00000000-0000-0000-0000-000000000000}&quot; authorname=&quot;(onbekend)&quot; model=&quot;{00000001-0005-0000-0001-000000000011}&quot; profile=&quot;VenW&quot; created=&quot;2009-08-10 12:09:07&quot;&gt;&lt;rapport.a template=&quot;V:\BWD\huisstijl\Modellen\rijksrapporta.dot&quot; enabled=&quot;true&quot; reopen=&quot;true&quot; lcid=&quot;1043&quot; newdoc=&quot;true&quot; engine=&quot;DocSysEngine.MSWord&quot;&gt;&lt;contact class=&quot;bookitem&quot; value=&quot;&quot;/&gt;&lt;kdienst class=&quot;bookitem&quot; value=&quot;&quot;/&gt;&lt;minofdir class=&quot;string&quot; value=&quot;&quot;/&gt;&lt;titel class=&quot;string&quot; value=&quot;&quot;/&gt;&lt;subtitel class=&quot;string&quot; value=&quot;&quot;/&gt;&lt;datum class=&quot;string&quot; value=&quot;10 augustus 2009&quot;/&gt;&lt;colofon class=&quot;string&quot; value=&quot;&quot;/&gt;&lt;xgegevens class=&quot;string&quot; value=&quot;&quot;/&gt;&lt;vtitel class=&quot;string&quot; value=&quot;&quot;/&gt;&lt;koptekst class=&quot;string&quot; value=&quot;10 augustus 2009&quot;/&gt;&lt;_datum class=&quot;string&quot; value=&quot;Datum&quot;/&gt;&lt;_status class=&quot;string&quot; value=&quot;Status&quot;/&gt;&lt;_colofon class=&quot;string&quot; value=&quot;Colofon&quot;/&gt;&lt;_uitgegevendoor class=&quot;string&quot; value=&quot;Uitgegeven door&quot;/&gt;&lt;_informatie class=&quot;string&quot; value=&quot;Informatie&quot;/&gt;&lt;_telefoon class=&quot;string&quot; value=&quot;Telefoon&quot;/&gt;&lt;_fax class=&quot;string&quot; value=&quot;Fax&quot;/&gt;&lt;_uitgevoerddoor class=&quot;string&quot; value=&quot;Uitgevoerd door&quot;/&gt;&lt;_opmaak class=&quot;string&quot; value=&quot;Opmaak&quot;/&gt;&lt;_versienummer class=&quot;string&quot; value=&quot;Versienummer&quot;/&gt;&lt;_inhoud class=&quot;string&quot; value=&quot;Inhoud&quot;/&gt;&lt;_pagina class=&quot;string&quot; value=&quot;Pagina&quot;/&gt;&lt;_van class=&quot;string&quot; value=&quot;van&quot;/&gt;&lt;PAPER first=&quot;voorbedrukt&quot; other=&quot;voorbedrukt&quot;/&gt;&lt;/rapport.a&gt;&lt;rapport.c template=&quot;V:\BWD\huisstijl\Modellen\rijksrapportc.dot&quot; enabled=&quot;true&quot; reopen=&quot;true&quot; lcid=&quot;1043&quot; parent=&quot;rapport.a&quot; level=&quot;1&quot;&gt;&lt;PAPER first=&quot;voorbedrukt&quot; other=&quot;voorbedrukt&quot;/&gt;&lt;/rapport.c&gt;&lt;rapport.b template=&quot;V:\BWD\huisstijl\Modellen\rijksrapportb.dot&quot; enabled=&quot;true&quot; reopen=&quot;true&quot; lcid=&quot;1043&quot; parent=&quot;rapport.a&quot; level=&quot;2&quot;&gt;&lt;PAPER first=&quot;voorbedrukt&quot; other=&quot;voorbedrukt&quot;/&gt;&lt;/rapport.b&gt;&lt;/data&gt;_x000d__x000a_"/>
  </w:docVars>
  <w:rsids>
    <w:rsidRoot w:val="00746335"/>
    <w:rsid w:val="000020FE"/>
    <w:rsid w:val="00002FDB"/>
    <w:rsid w:val="00003909"/>
    <w:rsid w:val="00003BC6"/>
    <w:rsid w:val="00005BB9"/>
    <w:rsid w:val="00006176"/>
    <w:rsid w:val="00006899"/>
    <w:rsid w:val="000100F7"/>
    <w:rsid w:val="00010103"/>
    <w:rsid w:val="000101AE"/>
    <w:rsid w:val="00010225"/>
    <w:rsid w:val="00010FCD"/>
    <w:rsid w:val="00011BE4"/>
    <w:rsid w:val="00012CC4"/>
    <w:rsid w:val="00014CDF"/>
    <w:rsid w:val="0001510A"/>
    <w:rsid w:val="000153BE"/>
    <w:rsid w:val="00017294"/>
    <w:rsid w:val="00020F37"/>
    <w:rsid w:val="00021AAF"/>
    <w:rsid w:val="000239CC"/>
    <w:rsid w:val="00025643"/>
    <w:rsid w:val="0002566E"/>
    <w:rsid w:val="00026834"/>
    <w:rsid w:val="00026A11"/>
    <w:rsid w:val="0002710E"/>
    <w:rsid w:val="00030F98"/>
    <w:rsid w:val="000316CF"/>
    <w:rsid w:val="00031BB9"/>
    <w:rsid w:val="00031D0C"/>
    <w:rsid w:val="0003425F"/>
    <w:rsid w:val="00037048"/>
    <w:rsid w:val="0003741C"/>
    <w:rsid w:val="000405F1"/>
    <w:rsid w:val="00040C42"/>
    <w:rsid w:val="00040D76"/>
    <w:rsid w:val="00041AE4"/>
    <w:rsid w:val="00041E5E"/>
    <w:rsid w:val="00042866"/>
    <w:rsid w:val="00043258"/>
    <w:rsid w:val="000434BC"/>
    <w:rsid w:val="00051D17"/>
    <w:rsid w:val="00057254"/>
    <w:rsid w:val="000572B4"/>
    <w:rsid w:val="00057865"/>
    <w:rsid w:val="00057FAF"/>
    <w:rsid w:val="00062D09"/>
    <w:rsid w:val="00063304"/>
    <w:rsid w:val="000639D1"/>
    <w:rsid w:val="00064670"/>
    <w:rsid w:val="000646C3"/>
    <w:rsid w:val="000670C8"/>
    <w:rsid w:val="00070F9B"/>
    <w:rsid w:val="0007146B"/>
    <w:rsid w:val="00071C28"/>
    <w:rsid w:val="00071D35"/>
    <w:rsid w:val="00074162"/>
    <w:rsid w:val="00074A5B"/>
    <w:rsid w:val="0007552A"/>
    <w:rsid w:val="00075781"/>
    <w:rsid w:val="00076A22"/>
    <w:rsid w:val="00076A9E"/>
    <w:rsid w:val="0007770C"/>
    <w:rsid w:val="0008026C"/>
    <w:rsid w:val="00083831"/>
    <w:rsid w:val="0008537D"/>
    <w:rsid w:val="00086F16"/>
    <w:rsid w:val="000921CD"/>
    <w:rsid w:val="00092A1A"/>
    <w:rsid w:val="00093B6B"/>
    <w:rsid w:val="00093E9B"/>
    <w:rsid w:val="00097B8B"/>
    <w:rsid w:val="000A0E52"/>
    <w:rsid w:val="000A3814"/>
    <w:rsid w:val="000A38A0"/>
    <w:rsid w:val="000A3F69"/>
    <w:rsid w:val="000A50AA"/>
    <w:rsid w:val="000A51B3"/>
    <w:rsid w:val="000A5DB4"/>
    <w:rsid w:val="000A67DF"/>
    <w:rsid w:val="000A6EA2"/>
    <w:rsid w:val="000A7089"/>
    <w:rsid w:val="000A7541"/>
    <w:rsid w:val="000B14C4"/>
    <w:rsid w:val="000B1D01"/>
    <w:rsid w:val="000B2577"/>
    <w:rsid w:val="000B4F54"/>
    <w:rsid w:val="000B5ACA"/>
    <w:rsid w:val="000B5ECE"/>
    <w:rsid w:val="000B7772"/>
    <w:rsid w:val="000C2C3B"/>
    <w:rsid w:val="000C5239"/>
    <w:rsid w:val="000C6158"/>
    <w:rsid w:val="000C776A"/>
    <w:rsid w:val="000D0590"/>
    <w:rsid w:val="000D0C47"/>
    <w:rsid w:val="000D0C48"/>
    <w:rsid w:val="000D4BC5"/>
    <w:rsid w:val="000D4D0D"/>
    <w:rsid w:val="000D69E2"/>
    <w:rsid w:val="000D71B2"/>
    <w:rsid w:val="000E250A"/>
    <w:rsid w:val="000E3CF0"/>
    <w:rsid w:val="000E751E"/>
    <w:rsid w:val="000F0233"/>
    <w:rsid w:val="000F1297"/>
    <w:rsid w:val="000F12D1"/>
    <w:rsid w:val="000F39AA"/>
    <w:rsid w:val="000F4815"/>
    <w:rsid w:val="000F5E6E"/>
    <w:rsid w:val="000F7B97"/>
    <w:rsid w:val="001009A9"/>
    <w:rsid w:val="0010167E"/>
    <w:rsid w:val="0010245B"/>
    <w:rsid w:val="00103F2B"/>
    <w:rsid w:val="00105BB4"/>
    <w:rsid w:val="00105BE8"/>
    <w:rsid w:val="00105F81"/>
    <w:rsid w:val="00106939"/>
    <w:rsid w:val="0011052E"/>
    <w:rsid w:val="0011116D"/>
    <w:rsid w:val="00112922"/>
    <w:rsid w:val="001144B9"/>
    <w:rsid w:val="001156F9"/>
    <w:rsid w:val="001159EF"/>
    <w:rsid w:val="0011702A"/>
    <w:rsid w:val="00117D19"/>
    <w:rsid w:val="00120FE5"/>
    <w:rsid w:val="00121204"/>
    <w:rsid w:val="001221AA"/>
    <w:rsid w:val="001306B5"/>
    <w:rsid w:val="001325D1"/>
    <w:rsid w:val="00133052"/>
    <w:rsid w:val="001332E4"/>
    <w:rsid w:val="0013399A"/>
    <w:rsid w:val="0013482F"/>
    <w:rsid w:val="00135F56"/>
    <w:rsid w:val="00137D41"/>
    <w:rsid w:val="00140FEB"/>
    <w:rsid w:val="00141878"/>
    <w:rsid w:val="00142FA1"/>
    <w:rsid w:val="00144C26"/>
    <w:rsid w:val="00145168"/>
    <w:rsid w:val="0014575C"/>
    <w:rsid w:val="00145B3C"/>
    <w:rsid w:val="00146127"/>
    <w:rsid w:val="00146BD6"/>
    <w:rsid w:val="00146E09"/>
    <w:rsid w:val="0014729E"/>
    <w:rsid w:val="001476E4"/>
    <w:rsid w:val="001479F5"/>
    <w:rsid w:val="0015164D"/>
    <w:rsid w:val="00151B3C"/>
    <w:rsid w:val="00151FCB"/>
    <w:rsid w:val="00154122"/>
    <w:rsid w:val="00154854"/>
    <w:rsid w:val="0015735B"/>
    <w:rsid w:val="00160D5A"/>
    <w:rsid w:val="00162C39"/>
    <w:rsid w:val="001633FE"/>
    <w:rsid w:val="001642DA"/>
    <w:rsid w:val="00164614"/>
    <w:rsid w:val="00167F34"/>
    <w:rsid w:val="00171536"/>
    <w:rsid w:val="0017479E"/>
    <w:rsid w:val="00174F8C"/>
    <w:rsid w:val="0017576C"/>
    <w:rsid w:val="00177F5B"/>
    <w:rsid w:val="001819DB"/>
    <w:rsid w:val="00182984"/>
    <w:rsid w:val="001836C2"/>
    <w:rsid w:val="00185498"/>
    <w:rsid w:val="00187F35"/>
    <w:rsid w:val="00190D9F"/>
    <w:rsid w:val="00193461"/>
    <w:rsid w:val="0019388B"/>
    <w:rsid w:val="001941CE"/>
    <w:rsid w:val="00194D02"/>
    <w:rsid w:val="00195471"/>
    <w:rsid w:val="00196F55"/>
    <w:rsid w:val="001A0EAD"/>
    <w:rsid w:val="001A4A4E"/>
    <w:rsid w:val="001A5460"/>
    <w:rsid w:val="001B06C8"/>
    <w:rsid w:val="001B0FA2"/>
    <w:rsid w:val="001B11D1"/>
    <w:rsid w:val="001B19A4"/>
    <w:rsid w:val="001B210A"/>
    <w:rsid w:val="001B5BC4"/>
    <w:rsid w:val="001B63E0"/>
    <w:rsid w:val="001B69FE"/>
    <w:rsid w:val="001C0892"/>
    <w:rsid w:val="001C0C1A"/>
    <w:rsid w:val="001C16A0"/>
    <w:rsid w:val="001C1D61"/>
    <w:rsid w:val="001C2A8E"/>
    <w:rsid w:val="001C4B52"/>
    <w:rsid w:val="001C5C9F"/>
    <w:rsid w:val="001C6784"/>
    <w:rsid w:val="001C77C2"/>
    <w:rsid w:val="001D0964"/>
    <w:rsid w:val="001D196B"/>
    <w:rsid w:val="001D22B9"/>
    <w:rsid w:val="001D288C"/>
    <w:rsid w:val="001D3173"/>
    <w:rsid w:val="001D39FE"/>
    <w:rsid w:val="001D4DC5"/>
    <w:rsid w:val="001D5180"/>
    <w:rsid w:val="001D780E"/>
    <w:rsid w:val="001E0AB2"/>
    <w:rsid w:val="001E315E"/>
    <w:rsid w:val="001E7080"/>
    <w:rsid w:val="001F0917"/>
    <w:rsid w:val="001F15B9"/>
    <w:rsid w:val="001F16DC"/>
    <w:rsid w:val="001F1B6E"/>
    <w:rsid w:val="001F3A08"/>
    <w:rsid w:val="001F51E2"/>
    <w:rsid w:val="001F6233"/>
    <w:rsid w:val="001F66FF"/>
    <w:rsid w:val="001F706B"/>
    <w:rsid w:val="002019A9"/>
    <w:rsid w:val="00201A94"/>
    <w:rsid w:val="00205D30"/>
    <w:rsid w:val="0020779A"/>
    <w:rsid w:val="00207E9C"/>
    <w:rsid w:val="00213C9A"/>
    <w:rsid w:val="00214C7A"/>
    <w:rsid w:val="0021673B"/>
    <w:rsid w:val="00220096"/>
    <w:rsid w:val="00221FB4"/>
    <w:rsid w:val="00222625"/>
    <w:rsid w:val="002244F0"/>
    <w:rsid w:val="002248AD"/>
    <w:rsid w:val="00224E78"/>
    <w:rsid w:val="00225DFF"/>
    <w:rsid w:val="002270A1"/>
    <w:rsid w:val="00230174"/>
    <w:rsid w:val="002324BF"/>
    <w:rsid w:val="00233AFB"/>
    <w:rsid w:val="00233E15"/>
    <w:rsid w:val="0024048E"/>
    <w:rsid w:val="002409B0"/>
    <w:rsid w:val="00242FD3"/>
    <w:rsid w:val="0024467A"/>
    <w:rsid w:val="0024745B"/>
    <w:rsid w:val="002500BC"/>
    <w:rsid w:val="002501A9"/>
    <w:rsid w:val="0025053A"/>
    <w:rsid w:val="002516E6"/>
    <w:rsid w:val="0025207C"/>
    <w:rsid w:val="0025336C"/>
    <w:rsid w:val="002540FD"/>
    <w:rsid w:val="002541DB"/>
    <w:rsid w:val="00254A53"/>
    <w:rsid w:val="002552F8"/>
    <w:rsid w:val="00255B0B"/>
    <w:rsid w:val="00260CDD"/>
    <w:rsid w:val="00261395"/>
    <w:rsid w:val="00261FCA"/>
    <w:rsid w:val="002627D2"/>
    <w:rsid w:val="002630F1"/>
    <w:rsid w:val="00264CD8"/>
    <w:rsid w:val="00265439"/>
    <w:rsid w:val="00265E46"/>
    <w:rsid w:val="00266871"/>
    <w:rsid w:val="00270C06"/>
    <w:rsid w:val="00272609"/>
    <w:rsid w:val="00273A45"/>
    <w:rsid w:val="00273B1C"/>
    <w:rsid w:val="002756EC"/>
    <w:rsid w:val="00275B7E"/>
    <w:rsid w:val="00277B91"/>
    <w:rsid w:val="002817B2"/>
    <w:rsid w:val="0028440E"/>
    <w:rsid w:val="002850E2"/>
    <w:rsid w:val="00285831"/>
    <w:rsid w:val="00286DFB"/>
    <w:rsid w:val="002874DC"/>
    <w:rsid w:val="00290DC4"/>
    <w:rsid w:val="00291C23"/>
    <w:rsid w:val="00292E06"/>
    <w:rsid w:val="0029334F"/>
    <w:rsid w:val="00294040"/>
    <w:rsid w:val="00296226"/>
    <w:rsid w:val="002A191E"/>
    <w:rsid w:val="002A2CDB"/>
    <w:rsid w:val="002A30B6"/>
    <w:rsid w:val="002A554B"/>
    <w:rsid w:val="002B1C3F"/>
    <w:rsid w:val="002B38A1"/>
    <w:rsid w:val="002B3F39"/>
    <w:rsid w:val="002B5FCA"/>
    <w:rsid w:val="002B5FFB"/>
    <w:rsid w:val="002C0B77"/>
    <w:rsid w:val="002C0BC5"/>
    <w:rsid w:val="002C3AE6"/>
    <w:rsid w:val="002C3BB9"/>
    <w:rsid w:val="002C41C2"/>
    <w:rsid w:val="002C51D7"/>
    <w:rsid w:val="002C7231"/>
    <w:rsid w:val="002D0872"/>
    <w:rsid w:val="002D09DF"/>
    <w:rsid w:val="002D1143"/>
    <w:rsid w:val="002D278F"/>
    <w:rsid w:val="002D3697"/>
    <w:rsid w:val="002D3C22"/>
    <w:rsid w:val="002D6597"/>
    <w:rsid w:val="002D7C5A"/>
    <w:rsid w:val="002D7CCF"/>
    <w:rsid w:val="002D7D67"/>
    <w:rsid w:val="002E0B9E"/>
    <w:rsid w:val="002E0CA5"/>
    <w:rsid w:val="002E1CC8"/>
    <w:rsid w:val="002E2B88"/>
    <w:rsid w:val="002E30BF"/>
    <w:rsid w:val="002E346F"/>
    <w:rsid w:val="002E4BA3"/>
    <w:rsid w:val="002E7F6C"/>
    <w:rsid w:val="002F0134"/>
    <w:rsid w:val="002F0B95"/>
    <w:rsid w:val="002F141E"/>
    <w:rsid w:val="002F378B"/>
    <w:rsid w:val="002F3B58"/>
    <w:rsid w:val="002F5EAD"/>
    <w:rsid w:val="002F6CE1"/>
    <w:rsid w:val="002F70C7"/>
    <w:rsid w:val="00300891"/>
    <w:rsid w:val="0030124B"/>
    <w:rsid w:val="0030291D"/>
    <w:rsid w:val="003035E7"/>
    <w:rsid w:val="00303A82"/>
    <w:rsid w:val="00304E6B"/>
    <w:rsid w:val="00305EC0"/>
    <w:rsid w:val="00311164"/>
    <w:rsid w:val="0031237B"/>
    <w:rsid w:val="00312C4C"/>
    <w:rsid w:val="00314912"/>
    <w:rsid w:val="00315662"/>
    <w:rsid w:val="003157E6"/>
    <w:rsid w:val="00315FF1"/>
    <w:rsid w:val="003204FC"/>
    <w:rsid w:val="00321049"/>
    <w:rsid w:val="00321BAB"/>
    <w:rsid w:val="00321C39"/>
    <w:rsid w:val="0032268F"/>
    <w:rsid w:val="003228F4"/>
    <w:rsid w:val="00322E38"/>
    <w:rsid w:val="00322FD0"/>
    <w:rsid w:val="00324E97"/>
    <w:rsid w:val="00325241"/>
    <w:rsid w:val="003252D9"/>
    <w:rsid w:val="0032635B"/>
    <w:rsid w:val="0032672E"/>
    <w:rsid w:val="0032685D"/>
    <w:rsid w:val="00327650"/>
    <w:rsid w:val="003278F4"/>
    <w:rsid w:val="00330895"/>
    <w:rsid w:val="0033167C"/>
    <w:rsid w:val="00332323"/>
    <w:rsid w:val="0033305C"/>
    <w:rsid w:val="0033323A"/>
    <w:rsid w:val="0033480B"/>
    <w:rsid w:val="00334835"/>
    <w:rsid w:val="003351DB"/>
    <w:rsid w:val="003400A4"/>
    <w:rsid w:val="00340C6D"/>
    <w:rsid w:val="003427A3"/>
    <w:rsid w:val="00342AEB"/>
    <w:rsid w:val="00343166"/>
    <w:rsid w:val="0034404C"/>
    <w:rsid w:val="00346005"/>
    <w:rsid w:val="00352702"/>
    <w:rsid w:val="003530F2"/>
    <w:rsid w:val="0035390B"/>
    <w:rsid w:val="00354340"/>
    <w:rsid w:val="00354E52"/>
    <w:rsid w:val="0035559E"/>
    <w:rsid w:val="00355976"/>
    <w:rsid w:val="00355D69"/>
    <w:rsid w:val="003606D7"/>
    <w:rsid w:val="0036211A"/>
    <w:rsid w:val="00363C0F"/>
    <w:rsid w:val="00366005"/>
    <w:rsid w:val="003667A9"/>
    <w:rsid w:val="003668BA"/>
    <w:rsid w:val="00366C7E"/>
    <w:rsid w:val="00366D64"/>
    <w:rsid w:val="003676B1"/>
    <w:rsid w:val="00370CD6"/>
    <w:rsid w:val="00376992"/>
    <w:rsid w:val="0038204B"/>
    <w:rsid w:val="00382732"/>
    <w:rsid w:val="00382758"/>
    <w:rsid w:val="00383D24"/>
    <w:rsid w:val="00387273"/>
    <w:rsid w:val="0039048F"/>
    <w:rsid w:val="00390E5B"/>
    <w:rsid w:val="00391375"/>
    <w:rsid w:val="00394950"/>
    <w:rsid w:val="0039498A"/>
    <w:rsid w:val="00396910"/>
    <w:rsid w:val="0039696D"/>
    <w:rsid w:val="003A02FE"/>
    <w:rsid w:val="003A19C0"/>
    <w:rsid w:val="003A2059"/>
    <w:rsid w:val="003A3775"/>
    <w:rsid w:val="003A43F0"/>
    <w:rsid w:val="003A455C"/>
    <w:rsid w:val="003A4DB0"/>
    <w:rsid w:val="003A5439"/>
    <w:rsid w:val="003A692D"/>
    <w:rsid w:val="003B05FF"/>
    <w:rsid w:val="003B1912"/>
    <w:rsid w:val="003B2376"/>
    <w:rsid w:val="003B24B6"/>
    <w:rsid w:val="003B38A1"/>
    <w:rsid w:val="003B4697"/>
    <w:rsid w:val="003B596D"/>
    <w:rsid w:val="003B5C53"/>
    <w:rsid w:val="003B7224"/>
    <w:rsid w:val="003C07BD"/>
    <w:rsid w:val="003C1110"/>
    <w:rsid w:val="003C32C7"/>
    <w:rsid w:val="003C5397"/>
    <w:rsid w:val="003C7151"/>
    <w:rsid w:val="003D05DC"/>
    <w:rsid w:val="003D1106"/>
    <w:rsid w:val="003D4066"/>
    <w:rsid w:val="003D4139"/>
    <w:rsid w:val="003D4F12"/>
    <w:rsid w:val="003D56B9"/>
    <w:rsid w:val="003D5B78"/>
    <w:rsid w:val="003D67AC"/>
    <w:rsid w:val="003E045B"/>
    <w:rsid w:val="003E21E1"/>
    <w:rsid w:val="003E241C"/>
    <w:rsid w:val="003E24CA"/>
    <w:rsid w:val="003E36BA"/>
    <w:rsid w:val="003E36E5"/>
    <w:rsid w:val="003E4A9F"/>
    <w:rsid w:val="003E5C1F"/>
    <w:rsid w:val="003E6443"/>
    <w:rsid w:val="003E6EB6"/>
    <w:rsid w:val="003E7306"/>
    <w:rsid w:val="003E7EC3"/>
    <w:rsid w:val="003F3891"/>
    <w:rsid w:val="003F3E85"/>
    <w:rsid w:val="003F4A17"/>
    <w:rsid w:val="003F501F"/>
    <w:rsid w:val="003F5E93"/>
    <w:rsid w:val="003F616D"/>
    <w:rsid w:val="003F77BA"/>
    <w:rsid w:val="003F7F51"/>
    <w:rsid w:val="0040255B"/>
    <w:rsid w:val="00402FDB"/>
    <w:rsid w:val="004041F1"/>
    <w:rsid w:val="0040514C"/>
    <w:rsid w:val="00406197"/>
    <w:rsid w:val="004101E8"/>
    <w:rsid w:val="00410370"/>
    <w:rsid w:val="00410AC4"/>
    <w:rsid w:val="00410D5F"/>
    <w:rsid w:val="0041147D"/>
    <w:rsid w:val="0041391B"/>
    <w:rsid w:val="00414ABE"/>
    <w:rsid w:val="00415397"/>
    <w:rsid w:val="00416018"/>
    <w:rsid w:val="004160A1"/>
    <w:rsid w:val="0041685B"/>
    <w:rsid w:val="00420759"/>
    <w:rsid w:val="00423DCA"/>
    <w:rsid w:val="00425575"/>
    <w:rsid w:val="004257E1"/>
    <w:rsid w:val="00425F2B"/>
    <w:rsid w:val="00426D98"/>
    <w:rsid w:val="0042793B"/>
    <w:rsid w:val="00427FC5"/>
    <w:rsid w:val="00430C8C"/>
    <w:rsid w:val="00431242"/>
    <w:rsid w:val="004319B0"/>
    <w:rsid w:val="00432D3F"/>
    <w:rsid w:val="004336D8"/>
    <w:rsid w:val="00433B91"/>
    <w:rsid w:val="00433BD4"/>
    <w:rsid w:val="00434C33"/>
    <w:rsid w:val="00435B3B"/>
    <w:rsid w:val="00440158"/>
    <w:rsid w:val="004407F5"/>
    <w:rsid w:val="00441DFA"/>
    <w:rsid w:val="00443227"/>
    <w:rsid w:val="00443E65"/>
    <w:rsid w:val="0044413C"/>
    <w:rsid w:val="00445797"/>
    <w:rsid w:val="00447710"/>
    <w:rsid w:val="004501C9"/>
    <w:rsid w:val="00450EEE"/>
    <w:rsid w:val="00451D3C"/>
    <w:rsid w:val="00451E6B"/>
    <w:rsid w:val="00452EE5"/>
    <w:rsid w:val="00454ED3"/>
    <w:rsid w:val="00457907"/>
    <w:rsid w:val="00460BB5"/>
    <w:rsid w:val="00461827"/>
    <w:rsid w:val="00462031"/>
    <w:rsid w:val="00462235"/>
    <w:rsid w:val="00463013"/>
    <w:rsid w:val="004631A8"/>
    <w:rsid w:val="00465ABE"/>
    <w:rsid w:val="00466A47"/>
    <w:rsid w:val="00466F3A"/>
    <w:rsid w:val="00467647"/>
    <w:rsid w:val="00470BFA"/>
    <w:rsid w:val="00474AAC"/>
    <w:rsid w:val="00474F59"/>
    <w:rsid w:val="00475435"/>
    <w:rsid w:val="00477747"/>
    <w:rsid w:val="00477E6C"/>
    <w:rsid w:val="0048192D"/>
    <w:rsid w:val="00481B21"/>
    <w:rsid w:val="0048523C"/>
    <w:rsid w:val="004852BF"/>
    <w:rsid w:val="00491A4D"/>
    <w:rsid w:val="00491D9D"/>
    <w:rsid w:val="004921B4"/>
    <w:rsid w:val="004921EB"/>
    <w:rsid w:val="00493F21"/>
    <w:rsid w:val="00494841"/>
    <w:rsid w:val="004A0C13"/>
    <w:rsid w:val="004A14CD"/>
    <w:rsid w:val="004A37EC"/>
    <w:rsid w:val="004A4BA4"/>
    <w:rsid w:val="004A4BBD"/>
    <w:rsid w:val="004A4DDF"/>
    <w:rsid w:val="004A6094"/>
    <w:rsid w:val="004A6DFC"/>
    <w:rsid w:val="004B2A0D"/>
    <w:rsid w:val="004B2B6B"/>
    <w:rsid w:val="004B5B09"/>
    <w:rsid w:val="004C06FA"/>
    <w:rsid w:val="004C0FD5"/>
    <w:rsid w:val="004C1503"/>
    <w:rsid w:val="004C1821"/>
    <w:rsid w:val="004C2306"/>
    <w:rsid w:val="004C501E"/>
    <w:rsid w:val="004D4A07"/>
    <w:rsid w:val="004D58A8"/>
    <w:rsid w:val="004E02E0"/>
    <w:rsid w:val="004E02E7"/>
    <w:rsid w:val="004E0C27"/>
    <w:rsid w:val="004E1A90"/>
    <w:rsid w:val="004E331C"/>
    <w:rsid w:val="004E3F2E"/>
    <w:rsid w:val="004E432D"/>
    <w:rsid w:val="004E55C8"/>
    <w:rsid w:val="004E562D"/>
    <w:rsid w:val="004E5F29"/>
    <w:rsid w:val="004E63F9"/>
    <w:rsid w:val="004E7B9D"/>
    <w:rsid w:val="004F026D"/>
    <w:rsid w:val="004F0D10"/>
    <w:rsid w:val="004F0DC5"/>
    <w:rsid w:val="004F2641"/>
    <w:rsid w:val="004F311B"/>
    <w:rsid w:val="004F39CF"/>
    <w:rsid w:val="004F5A52"/>
    <w:rsid w:val="004F7812"/>
    <w:rsid w:val="00502E9F"/>
    <w:rsid w:val="00503D97"/>
    <w:rsid w:val="005047B3"/>
    <w:rsid w:val="005062FD"/>
    <w:rsid w:val="005067FD"/>
    <w:rsid w:val="0050709C"/>
    <w:rsid w:val="00507F72"/>
    <w:rsid w:val="00511103"/>
    <w:rsid w:val="00513714"/>
    <w:rsid w:val="00513C8C"/>
    <w:rsid w:val="0051609F"/>
    <w:rsid w:val="00516D8B"/>
    <w:rsid w:val="0051742C"/>
    <w:rsid w:val="005177D7"/>
    <w:rsid w:val="00520C69"/>
    <w:rsid w:val="00520D94"/>
    <w:rsid w:val="0052539A"/>
    <w:rsid w:val="00526614"/>
    <w:rsid w:val="0053015C"/>
    <w:rsid w:val="0053058A"/>
    <w:rsid w:val="0053205D"/>
    <w:rsid w:val="00532646"/>
    <w:rsid w:val="00532A5E"/>
    <w:rsid w:val="00533AFD"/>
    <w:rsid w:val="0053460E"/>
    <w:rsid w:val="00534AD2"/>
    <w:rsid w:val="00536862"/>
    <w:rsid w:val="005377A8"/>
    <w:rsid w:val="005401DB"/>
    <w:rsid w:val="00540F2B"/>
    <w:rsid w:val="00545A51"/>
    <w:rsid w:val="0054600A"/>
    <w:rsid w:val="0054693B"/>
    <w:rsid w:val="005477AA"/>
    <w:rsid w:val="005505D0"/>
    <w:rsid w:val="00551E66"/>
    <w:rsid w:val="00552423"/>
    <w:rsid w:val="00552DD2"/>
    <w:rsid w:val="00553541"/>
    <w:rsid w:val="00553DFD"/>
    <w:rsid w:val="00553FF0"/>
    <w:rsid w:val="005549A3"/>
    <w:rsid w:val="0055570C"/>
    <w:rsid w:val="00556595"/>
    <w:rsid w:val="00557330"/>
    <w:rsid w:val="00557AD9"/>
    <w:rsid w:val="00563577"/>
    <w:rsid w:val="00563F55"/>
    <w:rsid w:val="00564896"/>
    <w:rsid w:val="005649A7"/>
    <w:rsid w:val="00564B4B"/>
    <w:rsid w:val="00566073"/>
    <w:rsid w:val="00567FB4"/>
    <w:rsid w:val="00571666"/>
    <w:rsid w:val="00571F7F"/>
    <w:rsid w:val="00574C20"/>
    <w:rsid w:val="0057576F"/>
    <w:rsid w:val="005760F6"/>
    <w:rsid w:val="00576367"/>
    <w:rsid w:val="00576D3B"/>
    <w:rsid w:val="00577C9B"/>
    <w:rsid w:val="0058194F"/>
    <w:rsid w:val="00581C9C"/>
    <w:rsid w:val="005841E1"/>
    <w:rsid w:val="00584A94"/>
    <w:rsid w:val="00584D4C"/>
    <w:rsid w:val="00585159"/>
    <w:rsid w:val="00585D2B"/>
    <w:rsid w:val="0058654B"/>
    <w:rsid w:val="00586ADF"/>
    <w:rsid w:val="00586C1B"/>
    <w:rsid w:val="00587D4D"/>
    <w:rsid w:val="00590314"/>
    <w:rsid w:val="0059080E"/>
    <w:rsid w:val="00591698"/>
    <w:rsid w:val="00592A4D"/>
    <w:rsid w:val="00592B37"/>
    <w:rsid w:val="00595C7D"/>
    <w:rsid w:val="005A0CD7"/>
    <w:rsid w:val="005A0F1E"/>
    <w:rsid w:val="005A1882"/>
    <w:rsid w:val="005A25A4"/>
    <w:rsid w:val="005A2AA1"/>
    <w:rsid w:val="005A3731"/>
    <w:rsid w:val="005A3C64"/>
    <w:rsid w:val="005A4C02"/>
    <w:rsid w:val="005A5641"/>
    <w:rsid w:val="005B008C"/>
    <w:rsid w:val="005B1747"/>
    <w:rsid w:val="005B3F16"/>
    <w:rsid w:val="005B57F5"/>
    <w:rsid w:val="005B5C61"/>
    <w:rsid w:val="005B67A6"/>
    <w:rsid w:val="005C0CA8"/>
    <w:rsid w:val="005C13A2"/>
    <w:rsid w:val="005C1558"/>
    <w:rsid w:val="005D0C54"/>
    <w:rsid w:val="005D2627"/>
    <w:rsid w:val="005D28A9"/>
    <w:rsid w:val="005D2FE4"/>
    <w:rsid w:val="005D4DF2"/>
    <w:rsid w:val="005D4EB1"/>
    <w:rsid w:val="005D6B7B"/>
    <w:rsid w:val="005D76DC"/>
    <w:rsid w:val="005D795C"/>
    <w:rsid w:val="005E09DB"/>
    <w:rsid w:val="005E22A6"/>
    <w:rsid w:val="005E3346"/>
    <w:rsid w:val="005E55A6"/>
    <w:rsid w:val="005E5E8B"/>
    <w:rsid w:val="005E6262"/>
    <w:rsid w:val="005E7055"/>
    <w:rsid w:val="005E763B"/>
    <w:rsid w:val="005F18AF"/>
    <w:rsid w:val="005F319A"/>
    <w:rsid w:val="005F39BC"/>
    <w:rsid w:val="005F4AFB"/>
    <w:rsid w:val="005F5643"/>
    <w:rsid w:val="005F607D"/>
    <w:rsid w:val="005F6E03"/>
    <w:rsid w:val="005F726B"/>
    <w:rsid w:val="00600149"/>
    <w:rsid w:val="006011A4"/>
    <w:rsid w:val="006015AC"/>
    <w:rsid w:val="00602548"/>
    <w:rsid w:val="00603986"/>
    <w:rsid w:val="006045F7"/>
    <w:rsid w:val="00605730"/>
    <w:rsid w:val="00606BF7"/>
    <w:rsid w:val="00611756"/>
    <w:rsid w:val="006131C9"/>
    <w:rsid w:val="00613D44"/>
    <w:rsid w:val="006143FE"/>
    <w:rsid w:val="00615872"/>
    <w:rsid w:val="00616631"/>
    <w:rsid w:val="00617F6A"/>
    <w:rsid w:val="0062074E"/>
    <w:rsid w:val="00621A70"/>
    <w:rsid w:val="00625A08"/>
    <w:rsid w:val="006316A1"/>
    <w:rsid w:val="00631DEB"/>
    <w:rsid w:val="006321DD"/>
    <w:rsid w:val="006332B0"/>
    <w:rsid w:val="00633F0C"/>
    <w:rsid w:val="00636BA8"/>
    <w:rsid w:val="00636D69"/>
    <w:rsid w:val="00640116"/>
    <w:rsid w:val="00641A7C"/>
    <w:rsid w:val="00644089"/>
    <w:rsid w:val="0064529B"/>
    <w:rsid w:val="00646808"/>
    <w:rsid w:val="00646C0C"/>
    <w:rsid w:val="00647D1B"/>
    <w:rsid w:val="006500AF"/>
    <w:rsid w:val="00650139"/>
    <w:rsid w:val="00653137"/>
    <w:rsid w:val="0065322D"/>
    <w:rsid w:val="00653ED5"/>
    <w:rsid w:val="00655016"/>
    <w:rsid w:val="00655E6F"/>
    <w:rsid w:val="006568EF"/>
    <w:rsid w:val="00657AD6"/>
    <w:rsid w:val="00661384"/>
    <w:rsid w:val="0066187F"/>
    <w:rsid w:val="00661B84"/>
    <w:rsid w:val="006635B0"/>
    <w:rsid w:val="00663666"/>
    <w:rsid w:val="00664424"/>
    <w:rsid w:val="00666AA8"/>
    <w:rsid w:val="006723B8"/>
    <w:rsid w:val="0067270D"/>
    <w:rsid w:val="006728A7"/>
    <w:rsid w:val="0067344A"/>
    <w:rsid w:val="006748B6"/>
    <w:rsid w:val="00674C1D"/>
    <w:rsid w:val="0068480C"/>
    <w:rsid w:val="00684B15"/>
    <w:rsid w:val="006870F9"/>
    <w:rsid w:val="006930F9"/>
    <w:rsid w:val="00695BDB"/>
    <w:rsid w:val="00695EF9"/>
    <w:rsid w:val="00696B89"/>
    <w:rsid w:val="006A246D"/>
    <w:rsid w:val="006A3BDE"/>
    <w:rsid w:val="006A4EC9"/>
    <w:rsid w:val="006A556C"/>
    <w:rsid w:val="006B010C"/>
    <w:rsid w:val="006B0728"/>
    <w:rsid w:val="006B1E98"/>
    <w:rsid w:val="006B2F3F"/>
    <w:rsid w:val="006B39F5"/>
    <w:rsid w:val="006B53CE"/>
    <w:rsid w:val="006B7CDD"/>
    <w:rsid w:val="006C0DEF"/>
    <w:rsid w:val="006C381F"/>
    <w:rsid w:val="006C5560"/>
    <w:rsid w:val="006C55F2"/>
    <w:rsid w:val="006C5F9A"/>
    <w:rsid w:val="006C6A76"/>
    <w:rsid w:val="006D0977"/>
    <w:rsid w:val="006D0ECF"/>
    <w:rsid w:val="006D1611"/>
    <w:rsid w:val="006D2F9D"/>
    <w:rsid w:val="006D5120"/>
    <w:rsid w:val="006D514B"/>
    <w:rsid w:val="006D72CF"/>
    <w:rsid w:val="006D7BDE"/>
    <w:rsid w:val="006E13D3"/>
    <w:rsid w:val="006E15DA"/>
    <w:rsid w:val="006E22F6"/>
    <w:rsid w:val="006E57B1"/>
    <w:rsid w:val="006E69A4"/>
    <w:rsid w:val="006F0897"/>
    <w:rsid w:val="006F470A"/>
    <w:rsid w:val="006F5D89"/>
    <w:rsid w:val="006F5ED1"/>
    <w:rsid w:val="006F69E1"/>
    <w:rsid w:val="006F73D4"/>
    <w:rsid w:val="006F7BEC"/>
    <w:rsid w:val="00702AF9"/>
    <w:rsid w:val="0070304E"/>
    <w:rsid w:val="00703475"/>
    <w:rsid w:val="00704081"/>
    <w:rsid w:val="00705001"/>
    <w:rsid w:val="007067E6"/>
    <w:rsid w:val="00710349"/>
    <w:rsid w:val="0071290A"/>
    <w:rsid w:val="00714127"/>
    <w:rsid w:val="0071426F"/>
    <w:rsid w:val="007157CB"/>
    <w:rsid w:val="00715BE4"/>
    <w:rsid w:val="00717047"/>
    <w:rsid w:val="007173F3"/>
    <w:rsid w:val="007175B0"/>
    <w:rsid w:val="00721B17"/>
    <w:rsid w:val="00723E7F"/>
    <w:rsid w:val="007328D2"/>
    <w:rsid w:val="007332DE"/>
    <w:rsid w:val="0073432E"/>
    <w:rsid w:val="007344F1"/>
    <w:rsid w:val="0073517C"/>
    <w:rsid w:val="007352CC"/>
    <w:rsid w:val="00735F77"/>
    <w:rsid w:val="007361D0"/>
    <w:rsid w:val="0073634B"/>
    <w:rsid w:val="007368D3"/>
    <w:rsid w:val="007445A0"/>
    <w:rsid w:val="00744895"/>
    <w:rsid w:val="00745BFC"/>
    <w:rsid w:val="00745E1F"/>
    <w:rsid w:val="00746335"/>
    <w:rsid w:val="00747ABB"/>
    <w:rsid w:val="00750595"/>
    <w:rsid w:val="00755CDE"/>
    <w:rsid w:val="007609EC"/>
    <w:rsid w:val="00761536"/>
    <w:rsid w:val="00761F33"/>
    <w:rsid w:val="0076458A"/>
    <w:rsid w:val="007653DB"/>
    <w:rsid w:val="00767D40"/>
    <w:rsid w:val="007720D8"/>
    <w:rsid w:val="007744E3"/>
    <w:rsid w:val="00776E22"/>
    <w:rsid w:val="007776CB"/>
    <w:rsid w:val="0078196C"/>
    <w:rsid w:val="007819AB"/>
    <w:rsid w:val="00784C9F"/>
    <w:rsid w:val="00784D4B"/>
    <w:rsid w:val="00795AAD"/>
    <w:rsid w:val="00795FBE"/>
    <w:rsid w:val="007A0112"/>
    <w:rsid w:val="007A2C95"/>
    <w:rsid w:val="007A3BC7"/>
    <w:rsid w:val="007A4960"/>
    <w:rsid w:val="007A4BD9"/>
    <w:rsid w:val="007A559B"/>
    <w:rsid w:val="007B120B"/>
    <w:rsid w:val="007B1675"/>
    <w:rsid w:val="007B59C9"/>
    <w:rsid w:val="007B59FE"/>
    <w:rsid w:val="007C04A7"/>
    <w:rsid w:val="007C065C"/>
    <w:rsid w:val="007C2E4A"/>
    <w:rsid w:val="007C411A"/>
    <w:rsid w:val="007C4376"/>
    <w:rsid w:val="007C54A5"/>
    <w:rsid w:val="007C54F1"/>
    <w:rsid w:val="007C6D9E"/>
    <w:rsid w:val="007C6E2E"/>
    <w:rsid w:val="007C6FFA"/>
    <w:rsid w:val="007D03E7"/>
    <w:rsid w:val="007D382A"/>
    <w:rsid w:val="007D55B5"/>
    <w:rsid w:val="007D5F5E"/>
    <w:rsid w:val="007D75EF"/>
    <w:rsid w:val="007D7600"/>
    <w:rsid w:val="007E1ECD"/>
    <w:rsid w:val="007E2A5C"/>
    <w:rsid w:val="007E2EC7"/>
    <w:rsid w:val="007E3287"/>
    <w:rsid w:val="007E4736"/>
    <w:rsid w:val="007E54B9"/>
    <w:rsid w:val="007E6EA3"/>
    <w:rsid w:val="007E725C"/>
    <w:rsid w:val="007F013B"/>
    <w:rsid w:val="007F07D5"/>
    <w:rsid w:val="007F1C3C"/>
    <w:rsid w:val="007F4A6B"/>
    <w:rsid w:val="007F5541"/>
    <w:rsid w:val="007F5717"/>
    <w:rsid w:val="007F5EC0"/>
    <w:rsid w:val="00800197"/>
    <w:rsid w:val="00800E68"/>
    <w:rsid w:val="00801D1D"/>
    <w:rsid w:val="008049C5"/>
    <w:rsid w:val="00804EFB"/>
    <w:rsid w:val="00806F3C"/>
    <w:rsid w:val="00806F77"/>
    <w:rsid w:val="00807361"/>
    <w:rsid w:val="0081064B"/>
    <w:rsid w:val="00811217"/>
    <w:rsid w:val="0081334B"/>
    <w:rsid w:val="00813E6E"/>
    <w:rsid w:val="00817C1E"/>
    <w:rsid w:val="008232E6"/>
    <w:rsid w:val="00823AF3"/>
    <w:rsid w:val="00823C26"/>
    <w:rsid w:val="0082479E"/>
    <w:rsid w:val="00826C60"/>
    <w:rsid w:val="00827796"/>
    <w:rsid w:val="00827F5E"/>
    <w:rsid w:val="00837550"/>
    <w:rsid w:val="008378C1"/>
    <w:rsid w:val="00840954"/>
    <w:rsid w:val="008416E4"/>
    <w:rsid w:val="0084374F"/>
    <w:rsid w:val="00844182"/>
    <w:rsid w:val="00844762"/>
    <w:rsid w:val="008453E9"/>
    <w:rsid w:val="00845D34"/>
    <w:rsid w:val="00851E5E"/>
    <w:rsid w:val="00852CE5"/>
    <w:rsid w:val="00853B7B"/>
    <w:rsid w:val="00853DAC"/>
    <w:rsid w:val="008574C9"/>
    <w:rsid w:val="00860550"/>
    <w:rsid w:val="008617D8"/>
    <w:rsid w:val="008619E8"/>
    <w:rsid w:val="008648F1"/>
    <w:rsid w:val="00865AD9"/>
    <w:rsid w:val="00866411"/>
    <w:rsid w:val="00867649"/>
    <w:rsid w:val="008703EB"/>
    <w:rsid w:val="00870855"/>
    <w:rsid w:val="00873C72"/>
    <w:rsid w:val="0087458E"/>
    <w:rsid w:val="008762A5"/>
    <w:rsid w:val="00877312"/>
    <w:rsid w:val="00882A45"/>
    <w:rsid w:val="008832B7"/>
    <w:rsid w:val="008841D8"/>
    <w:rsid w:val="00886926"/>
    <w:rsid w:val="00886B8E"/>
    <w:rsid w:val="00887B0B"/>
    <w:rsid w:val="00890B0A"/>
    <w:rsid w:val="00890DA9"/>
    <w:rsid w:val="00891AED"/>
    <w:rsid w:val="00892472"/>
    <w:rsid w:val="0089261E"/>
    <w:rsid w:val="00892A61"/>
    <w:rsid w:val="008931C9"/>
    <w:rsid w:val="008944AE"/>
    <w:rsid w:val="0089512F"/>
    <w:rsid w:val="00895A99"/>
    <w:rsid w:val="00897BFE"/>
    <w:rsid w:val="008A0839"/>
    <w:rsid w:val="008A0FE6"/>
    <w:rsid w:val="008A1ED9"/>
    <w:rsid w:val="008A23DB"/>
    <w:rsid w:val="008A2ABA"/>
    <w:rsid w:val="008A363E"/>
    <w:rsid w:val="008B0682"/>
    <w:rsid w:val="008B09ED"/>
    <w:rsid w:val="008B295A"/>
    <w:rsid w:val="008B416B"/>
    <w:rsid w:val="008B4586"/>
    <w:rsid w:val="008B4AA0"/>
    <w:rsid w:val="008B4B27"/>
    <w:rsid w:val="008B671C"/>
    <w:rsid w:val="008B71BB"/>
    <w:rsid w:val="008C0351"/>
    <w:rsid w:val="008C050B"/>
    <w:rsid w:val="008C1E17"/>
    <w:rsid w:val="008C307B"/>
    <w:rsid w:val="008C3D60"/>
    <w:rsid w:val="008C4792"/>
    <w:rsid w:val="008C4C50"/>
    <w:rsid w:val="008C58CD"/>
    <w:rsid w:val="008C6C51"/>
    <w:rsid w:val="008C6E1A"/>
    <w:rsid w:val="008C7A35"/>
    <w:rsid w:val="008D0E0C"/>
    <w:rsid w:val="008D15F4"/>
    <w:rsid w:val="008D1969"/>
    <w:rsid w:val="008D3741"/>
    <w:rsid w:val="008D4E1D"/>
    <w:rsid w:val="008D5CA9"/>
    <w:rsid w:val="008E3AE4"/>
    <w:rsid w:val="008E4895"/>
    <w:rsid w:val="008E5882"/>
    <w:rsid w:val="008F0082"/>
    <w:rsid w:val="00902BD8"/>
    <w:rsid w:val="0090544C"/>
    <w:rsid w:val="00907978"/>
    <w:rsid w:val="009116C8"/>
    <w:rsid w:val="009136E7"/>
    <w:rsid w:val="00914149"/>
    <w:rsid w:val="00914769"/>
    <w:rsid w:val="00915766"/>
    <w:rsid w:val="00915BAB"/>
    <w:rsid w:val="009168F4"/>
    <w:rsid w:val="00920E46"/>
    <w:rsid w:val="00923E0A"/>
    <w:rsid w:val="00924399"/>
    <w:rsid w:val="00925597"/>
    <w:rsid w:val="00926CB0"/>
    <w:rsid w:val="00926D55"/>
    <w:rsid w:val="0092726D"/>
    <w:rsid w:val="00930CF8"/>
    <w:rsid w:val="00930FDD"/>
    <w:rsid w:val="00932F04"/>
    <w:rsid w:val="00936FAE"/>
    <w:rsid w:val="009410A7"/>
    <w:rsid w:val="009421EA"/>
    <w:rsid w:val="00942C17"/>
    <w:rsid w:val="009469CD"/>
    <w:rsid w:val="00950E9D"/>
    <w:rsid w:val="00952CBF"/>
    <w:rsid w:val="00955C49"/>
    <w:rsid w:val="00955D29"/>
    <w:rsid w:val="0096173E"/>
    <w:rsid w:val="00961AA6"/>
    <w:rsid w:val="009629D9"/>
    <w:rsid w:val="00964A1A"/>
    <w:rsid w:val="009653BC"/>
    <w:rsid w:val="00965803"/>
    <w:rsid w:val="00966A9A"/>
    <w:rsid w:val="00970840"/>
    <w:rsid w:val="00970BF0"/>
    <w:rsid w:val="009741F7"/>
    <w:rsid w:val="00985520"/>
    <w:rsid w:val="009877B4"/>
    <w:rsid w:val="00990994"/>
    <w:rsid w:val="00991744"/>
    <w:rsid w:val="00992644"/>
    <w:rsid w:val="0099364B"/>
    <w:rsid w:val="00994865"/>
    <w:rsid w:val="009A0105"/>
    <w:rsid w:val="009A0535"/>
    <w:rsid w:val="009A1947"/>
    <w:rsid w:val="009A31E7"/>
    <w:rsid w:val="009A33FD"/>
    <w:rsid w:val="009A393B"/>
    <w:rsid w:val="009A4B9F"/>
    <w:rsid w:val="009A6DBB"/>
    <w:rsid w:val="009B0741"/>
    <w:rsid w:val="009B1940"/>
    <w:rsid w:val="009B3635"/>
    <w:rsid w:val="009B449C"/>
    <w:rsid w:val="009B502D"/>
    <w:rsid w:val="009B57F2"/>
    <w:rsid w:val="009B5F59"/>
    <w:rsid w:val="009C0AC8"/>
    <w:rsid w:val="009C13A2"/>
    <w:rsid w:val="009C3064"/>
    <w:rsid w:val="009C45B3"/>
    <w:rsid w:val="009C52F0"/>
    <w:rsid w:val="009C5D1B"/>
    <w:rsid w:val="009D1353"/>
    <w:rsid w:val="009D22DD"/>
    <w:rsid w:val="009D2B72"/>
    <w:rsid w:val="009D347F"/>
    <w:rsid w:val="009D4B00"/>
    <w:rsid w:val="009D6236"/>
    <w:rsid w:val="009E1A88"/>
    <w:rsid w:val="009E2D71"/>
    <w:rsid w:val="009E3B60"/>
    <w:rsid w:val="009E4481"/>
    <w:rsid w:val="009E4D08"/>
    <w:rsid w:val="009E5418"/>
    <w:rsid w:val="009E6428"/>
    <w:rsid w:val="009E77F5"/>
    <w:rsid w:val="009F24B9"/>
    <w:rsid w:val="009F4822"/>
    <w:rsid w:val="009F4EC1"/>
    <w:rsid w:val="00A00019"/>
    <w:rsid w:val="00A00712"/>
    <w:rsid w:val="00A01BCB"/>
    <w:rsid w:val="00A024D9"/>
    <w:rsid w:val="00A02971"/>
    <w:rsid w:val="00A02C42"/>
    <w:rsid w:val="00A041C2"/>
    <w:rsid w:val="00A04B08"/>
    <w:rsid w:val="00A06273"/>
    <w:rsid w:val="00A067BC"/>
    <w:rsid w:val="00A0688D"/>
    <w:rsid w:val="00A07B8C"/>
    <w:rsid w:val="00A10F95"/>
    <w:rsid w:val="00A133DF"/>
    <w:rsid w:val="00A17097"/>
    <w:rsid w:val="00A219DA"/>
    <w:rsid w:val="00A21E11"/>
    <w:rsid w:val="00A22F6F"/>
    <w:rsid w:val="00A23301"/>
    <w:rsid w:val="00A245A2"/>
    <w:rsid w:val="00A25602"/>
    <w:rsid w:val="00A30234"/>
    <w:rsid w:val="00A30640"/>
    <w:rsid w:val="00A30EC2"/>
    <w:rsid w:val="00A315AF"/>
    <w:rsid w:val="00A361D1"/>
    <w:rsid w:val="00A36BC8"/>
    <w:rsid w:val="00A37378"/>
    <w:rsid w:val="00A43D50"/>
    <w:rsid w:val="00A4627F"/>
    <w:rsid w:val="00A47210"/>
    <w:rsid w:val="00A47636"/>
    <w:rsid w:val="00A51B97"/>
    <w:rsid w:val="00A53FD1"/>
    <w:rsid w:val="00A541C5"/>
    <w:rsid w:val="00A54222"/>
    <w:rsid w:val="00A544DA"/>
    <w:rsid w:val="00A549AF"/>
    <w:rsid w:val="00A554AD"/>
    <w:rsid w:val="00A5605F"/>
    <w:rsid w:val="00A56570"/>
    <w:rsid w:val="00A60AB9"/>
    <w:rsid w:val="00A61B44"/>
    <w:rsid w:val="00A62617"/>
    <w:rsid w:val="00A63291"/>
    <w:rsid w:val="00A63617"/>
    <w:rsid w:val="00A63D6C"/>
    <w:rsid w:val="00A71ADD"/>
    <w:rsid w:val="00A73D96"/>
    <w:rsid w:val="00A76AE0"/>
    <w:rsid w:val="00A76E15"/>
    <w:rsid w:val="00A8051B"/>
    <w:rsid w:val="00A820E6"/>
    <w:rsid w:val="00A82376"/>
    <w:rsid w:val="00A82DD3"/>
    <w:rsid w:val="00A85386"/>
    <w:rsid w:val="00A86F04"/>
    <w:rsid w:val="00A900D9"/>
    <w:rsid w:val="00A91850"/>
    <w:rsid w:val="00A91B65"/>
    <w:rsid w:val="00A92938"/>
    <w:rsid w:val="00A9318A"/>
    <w:rsid w:val="00A94E3C"/>
    <w:rsid w:val="00A95150"/>
    <w:rsid w:val="00AA084E"/>
    <w:rsid w:val="00AA58F2"/>
    <w:rsid w:val="00AB147C"/>
    <w:rsid w:val="00AB4609"/>
    <w:rsid w:val="00AB5A72"/>
    <w:rsid w:val="00AB617D"/>
    <w:rsid w:val="00AB6477"/>
    <w:rsid w:val="00AB791A"/>
    <w:rsid w:val="00AC1303"/>
    <w:rsid w:val="00AC475E"/>
    <w:rsid w:val="00AC66FF"/>
    <w:rsid w:val="00AD0294"/>
    <w:rsid w:val="00AD0F10"/>
    <w:rsid w:val="00AD120A"/>
    <w:rsid w:val="00AD2D6D"/>
    <w:rsid w:val="00AD2EF9"/>
    <w:rsid w:val="00AD30F3"/>
    <w:rsid w:val="00AD48DB"/>
    <w:rsid w:val="00AD4A43"/>
    <w:rsid w:val="00AD5A15"/>
    <w:rsid w:val="00AD5DC2"/>
    <w:rsid w:val="00AD60AB"/>
    <w:rsid w:val="00AE1F60"/>
    <w:rsid w:val="00AE388A"/>
    <w:rsid w:val="00AE518F"/>
    <w:rsid w:val="00AE5ECE"/>
    <w:rsid w:val="00AE5EF6"/>
    <w:rsid w:val="00AE65F0"/>
    <w:rsid w:val="00AE6EFB"/>
    <w:rsid w:val="00AF033F"/>
    <w:rsid w:val="00AF0449"/>
    <w:rsid w:val="00AF12CD"/>
    <w:rsid w:val="00AF1F93"/>
    <w:rsid w:val="00AF3830"/>
    <w:rsid w:val="00AF67A8"/>
    <w:rsid w:val="00AF7095"/>
    <w:rsid w:val="00AF7195"/>
    <w:rsid w:val="00B00299"/>
    <w:rsid w:val="00B0211B"/>
    <w:rsid w:val="00B057AB"/>
    <w:rsid w:val="00B0682E"/>
    <w:rsid w:val="00B06D18"/>
    <w:rsid w:val="00B10391"/>
    <w:rsid w:val="00B13965"/>
    <w:rsid w:val="00B16CFA"/>
    <w:rsid w:val="00B17F6C"/>
    <w:rsid w:val="00B21378"/>
    <w:rsid w:val="00B2316D"/>
    <w:rsid w:val="00B24BE3"/>
    <w:rsid w:val="00B25E44"/>
    <w:rsid w:val="00B265DC"/>
    <w:rsid w:val="00B27026"/>
    <w:rsid w:val="00B2710C"/>
    <w:rsid w:val="00B2721C"/>
    <w:rsid w:val="00B27344"/>
    <w:rsid w:val="00B310C5"/>
    <w:rsid w:val="00B32DE4"/>
    <w:rsid w:val="00B33BB1"/>
    <w:rsid w:val="00B33FB2"/>
    <w:rsid w:val="00B343FA"/>
    <w:rsid w:val="00B346E8"/>
    <w:rsid w:val="00B35354"/>
    <w:rsid w:val="00B3648C"/>
    <w:rsid w:val="00B371E3"/>
    <w:rsid w:val="00B40A5C"/>
    <w:rsid w:val="00B429E3"/>
    <w:rsid w:val="00B4316C"/>
    <w:rsid w:val="00B47687"/>
    <w:rsid w:val="00B47748"/>
    <w:rsid w:val="00B47C49"/>
    <w:rsid w:val="00B50AFD"/>
    <w:rsid w:val="00B55C44"/>
    <w:rsid w:val="00B60195"/>
    <w:rsid w:val="00B62CF6"/>
    <w:rsid w:val="00B64A7E"/>
    <w:rsid w:val="00B667C1"/>
    <w:rsid w:val="00B70A8B"/>
    <w:rsid w:val="00B71D97"/>
    <w:rsid w:val="00B721B7"/>
    <w:rsid w:val="00B74CCC"/>
    <w:rsid w:val="00B76DCF"/>
    <w:rsid w:val="00B77630"/>
    <w:rsid w:val="00B77DE1"/>
    <w:rsid w:val="00B77F83"/>
    <w:rsid w:val="00B8014E"/>
    <w:rsid w:val="00B8082D"/>
    <w:rsid w:val="00B80CF6"/>
    <w:rsid w:val="00B826F2"/>
    <w:rsid w:val="00B83BAC"/>
    <w:rsid w:val="00B85B68"/>
    <w:rsid w:val="00B867D3"/>
    <w:rsid w:val="00B87E9F"/>
    <w:rsid w:val="00B91228"/>
    <w:rsid w:val="00B91880"/>
    <w:rsid w:val="00B926D2"/>
    <w:rsid w:val="00B9476B"/>
    <w:rsid w:val="00B94D5B"/>
    <w:rsid w:val="00B968FC"/>
    <w:rsid w:val="00BA246B"/>
    <w:rsid w:val="00BA53F6"/>
    <w:rsid w:val="00BA5A45"/>
    <w:rsid w:val="00BA761F"/>
    <w:rsid w:val="00BB0D62"/>
    <w:rsid w:val="00BB14CF"/>
    <w:rsid w:val="00BB1EF2"/>
    <w:rsid w:val="00BB29A3"/>
    <w:rsid w:val="00BB2ECC"/>
    <w:rsid w:val="00BB32CC"/>
    <w:rsid w:val="00BB352A"/>
    <w:rsid w:val="00BB384C"/>
    <w:rsid w:val="00BB39D8"/>
    <w:rsid w:val="00BB3E42"/>
    <w:rsid w:val="00BB42FC"/>
    <w:rsid w:val="00BB4ACE"/>
    <w:rsid w:val="00BB5374"/>
    <w:rsid w:val="00BB633A"/>
    <w:rsid w:val="00BB67AD"/>
    <w:rsid w:val="00BB708D"/>
    <w:rsid w:val="00BC2420"/>
    <w:rsid w:val="00BC282F"/>
    <w:rsid w:val="00BC2AA9"/>
    <w:rsid w:val="00BC415B"/>
    <w:rsid w:val="00BC41EF"/>
    <w:rsid w:val="00BC431C"/>
    <w:rsid w:val="00BC550F"/>
    <w:rsid w:val="00BC5F83"/>
    <w:rsid w:val="00BC6595"/>
    <w:rsid w:val="00BC6956"/>
    <w:rsid w:val="00BC7111"/>
    <w:rsid w:val="00BC7641"/>
    <w:rsid w:val="00BD16A9"/>
    <w:rsid w:val="00BD19B5"/>
    <w:rsid w:val="00BD2DC2"/>
    <w:rsid w:val="00BD3F1B"/>
    <w:rsid w:val="00BD454E"/>
    <w:rsid w:val="00BD45BD"/>
    <w:rsid w:val="00BD6189"/>
    <w:rsid w:val="00BD6891"/>
    <w:rsid w:val="00BD6BAD"/>
    <w:rsid w:val="00BE04A7"/>
    <w:rsid w:val="00BE40DA"/>
    <w:rsid w:val="00BE4A0D"/>
    <w:rsid w:val="00BE573F"/>
    <w:rsid w:val="00BE6D2D"/>
    <w:rsid w:val="00BE76A1"/>
    <w:rsid w:val="00BF2BA3"/>
    <w:rsid w:val="00BF3608"/>
    <w:rsid w:val="00BF5502"/>
    <w:rsid w:val="00BF78D8"/>
    <w:rsid w:val="00C00444"/>
    <w:rsid w:val="00C00570"/>
    <w:rsid w:val="00C03041"/>
    <w:rsid w:val="00C03DD6"/>
    <w:rsid w:val="00C056E1"/>
    <w:rsid w:val="00C05E06"/>
    <w:rsid w:val="00C117C9"/>
    <w:rsid w:val="00C11A0A"/>
    <w:rsid w:val="00C13AB7"/>
    <w:rsid w:val="00C14ABE"/>
    <w:rsid w:val="00C15B8B"/>
    <w:rsid w:val="00C16841"/>
    <w:rsid w:val="00C16EA9"/>
    <w:rsid w:val="00C217DC"/>
    <w:rsid w:val="00C2288E"/>
    <w:rsid w:val="00C247D3"/>
    <w:rsid w:val="00C301C5"/>
    <w:rsid w:val="00C30DCB"/>
    <w:rsid w:val="00C32808"/>
    <w:rsid w:val="00C32CA9"/>
    <w:rsid w:val="00C33194"/>
    <w:rsid w:val="00C35149"/>
    <w:rsid w:val="00C35844"/>
    <w:rsid w:val="00C36429"/>
    <w:rsid w:val="00C368F2"/>
    <w:rsid w:val="00C36CBC"/>
    <w:rsid w:val="00C37AC2"/>
    <w:rsid w:val="00C4022D"/>
    <w:rsid w:val="00C4024B"/>
    <w:rsid w:val="00C417F1"/>
    <w:rsid w:val="00C42B79"/>
    <w:rsid w:val="00C42DC7"/>
    <w:rsid w:val="00C44754"/>
    <w:rsid w:val="00C46456"/>
    <w:rsid w:val="00C47DBD"/>
    <w:rsid w:val="00C50127"/>
    <w:rsid w:val="00C50562"/>
    <w:rsid w:val="00C51609"/>
    <w:rsid w:val="00C52EF3"/>
    <w:rsid w:val="00C53E19"/>
    <w:rsid w:val="00C54B8A"/>
    <w:rsid w:val="00C56873"/>
    <w:rsid w:val="00C56D94"/>
    <w:rsid w:val="00C576BA"/>
    <w:rsid w:val="00C5770C"/>
    <w:rsid w:val="00C60631"/>
    <w:rsid w:val="00C610E4"/>
    <w:rsid w:val="00C61A92"/>
    <w:rsid w:val="00C626E4"/>
    <w:rsid w:val="00C6293E"/>
    <w:rsid w:val="00C62BF8"/>
    <w:rsid w:val="00C631C4"/>
    <w:rsid w:val="00C64ACD"/>
    <w:rsid w:val="00C656A7"/>
    <w:rsid w:val="00C65EBE"/>
    <w:rsid w:val="00C65F6C"/>
    <w:rsid w:val="00C70CE6"/>
    <w:rsid w:val="00C713B8"/>
    <w:rsid w:val="00C71668"/>
    <w:rsid w:val="00C7310F"/>
    <w:rsid w:val="00C74563"/>
    <w:rsid w:val="00C750FD"/>
    <w:rsid w:val="00C75106"/>
    <w:rsid w:val="00C75531"/>
    <w:rsid w:val="00C76160"/>
    <w:rsid w:val="00C76AFB"/>
    <w:rsid w:val="00C8595F"/>
    <w:rsid w:val="00C85CAE"/>
    <w:rsid w:val="00C8700C"/>
    <w:rsid w:val="00C87EF3"/>
    <w:rsid w:val="00C87FE9"/>
    <w:rsid w:val="00C9033B"/>
    <w:rsid w:val="00C913E9"/>
    <w:rsid w:val="00C9157D"/>
    <w:rsid w:val="00C917DB"/>
    <w:rsid w:val="00C91DE3"/>
    <w:rsid w:val="00C920A4"/>
    <w:rsid w:val="00C92113"/>
    <w:rsid w:val="00C94B75"/>
    <w:rsid w:val="00C970FF"/>
    <w:rsid w:val="00C97176"/>
    <w:rsid w:val="00C977CC"/>
    <w:rsid w:val="00CA0599"/>
    <w:rsid w:val="00CA08D5"/>
    <w:rsid w:val="00CA17F6"/>
    <w:rsid w:val="00CA1B95"/>
    <w:rsid w:val="00CA296D"/>
    <w:rsid w:val="00CA4939"/>
    <w:rsid w:val="00CA529A"/>
    <w:rsid w:val="00CA5516"/>
    <w:rsid w:val="00CA5A65"/>
    <w:rsid w:val="00CA5F6B"/>
    <w:rsid w:val="00CA6447"/>
    <w:rsid w:val="00CB3703"/>
    <w:rsid w:val="00CB5426"/>
    <w:rsid w:val="00CC2B88"/>
    <w:rsid w:val="00CC2D2E"/>
    <w:rsid w:val="00CC3979"/>
    <w:rsid w:val="00CC3AC6"/>
    <w:rsid w:val="00CC71FA"/>
    <w:rsid w:val="00CD359C"/>
    <w:rsid w:val="00CD5794"/>
    <w:rsid w:val="00CD5E88"/>
    <w:rsid w:val="00CD5FEA"/>
    <w:rsid w:val="00CE1AEB"/>
    <w:rsid w:val="00CE454E"/>
    <w:rsid w:val="00CE6918"/>
    <w:rsid w:val="00CF04AD"/>
    <w:rsid w:val="00CF2868"/>
    <w:rsid w:val="00CF448B"/>
    <w:rsid w:val="00CF57FB"/>
    <w:rsid w:val="00CF5D1B"/>
    <w:rsid w:val="00CF765E"/>
    <w:rsid w:val="00CF7CDA"/>
    <w:rsid w:val="00D00447"/>
    <w:rsid w:val="00D01B90"/>
    <w:rsid w:val="00D01FEB"/>
    <w:rsid w:val="00D03150"/>
    <w:rsid w:val="00D0384C"/>
    <w:rsid w:val="00D0541F"/>
    <w:rsid w:val="00D07242"/>
    <w:rsid w:val="00D0758F"/>
    <w:rsid w:val="00D10030"/>
    <w:rsid w:val="00D12184"/>
    <w:rsid w:val="00D12A99"/>
    <w:rsid w:val="00D1374B"/>
    <w:rsid w:val="00D13C94"/>
    <w:rsid w:val="00D157C6"/>
    <w:rsid w:val="00D16016"/>
    <w:rsid w:val="00D16BB1"/>
    <w:rsid w:val="00D16C25"/>
    <w:rsid w:val="00D23A98"/>
    <w:rsid w:val="00D24474"/>
    <w:rsid w:val="00D26DFB"/>
    <w:rsid w:val="00D27203"/>
    <w:rsid w:val="00D27960"/>
    <w:rsid w:val="00D305BC"/>
    <w:rsid w:val="00D3490E"/>
    <w:rsid w:val="00D35240"/>
    <w:rsid w:val="00D36ADA"/>
    <w:rsid w:val="00D370E1"/>
    <w:rsid w:val="00D3783B"/>
    <w:rsid w:val="00D4044A"/>
    <w:rsid w:val="00D41732"/>
    <w:rsid w:val="00D42C9A"/>
    <w:rsid w:val="00D44208"/>
    <w:rsid w:val="00D454E5"/>
    <w:rsid w:val="00D51E49"/>
    <w:rsid w:val="00D52AD2"/>
    <w:rsid w:val="00D54ABD"/>
    <w:rsid w:val="00D54E50"/>
    <w:rsid w:val="00D56101"/>
    <w:rsid w:val="00D578F8"/>
    <w:rsid w:val="00D57C7F"/>
    <w:rsid w:val="00D60712"/>
    <w:rsid w:val="00D60CB9"/>
    <w:rsid w:val="00D61463"/>
    <w:rsid w:val="00D61650"/>
    <w:rsid w:val="00D62A1F"/>
    <w:rsid w:val="00D63F94"/>
    <w:rsid w:val="00D649CF"/>
    <w:rsid w:val="00D64BFB"/>
    <w:rsid w:val="00D65E6A"/>
    <w:rsid w:val="00D66CA8"/>
    <w:rsid w:val="00D673B5"/>
    <w:rsid w:val="00D67707"/>
    <w:rsid w:val="00D6781A"/>
    <w:rsid w:val="00D70CF0"/>
    <w:rsid w:val="00D71837"/>
    <w:rsid w:val="00D72511"/>
    <w:rsid w:val="00D74640"/>
    <w:rsid w:val="00D7570A"/>
    <w:rsid w:val="00D75FE4"/>
    <w:rsid w:val="00D77648"/>
    <w:rsid w:val="00D77A04"/>
    <w:rsid w:val="00D801FF"/>
    <w:rsid w:val="00D82D60"/>
    <w:rsid w:val="00D83F3A"/>
    <w:rsid w:val="00D84FE7"/>
    <w:rsid w:val="00D853A1"/>
    <w:rsid w:val="00D917E3"/>
    <w:rsid w:val="00D91FE0"/>
    <w:rsid w:val="00D9225C"/>
    <w:rsid w:val="00D92CE9"/>
    <w:rsid w:val="00D9306F"/>
    <w:rsid w:val="00D93BA5"/>
    <w:rsid w:val="00D941A0"/>
    <w:rsid w:val="00D95B00"/>
    <w:rsid w:val="00D97E72"/>
    <w:rsid w:val="00DA0122"/>
    <w:rsid w:val="00DA1042"/>
    <w:rsid w:val="00DA3236"/>
    <w:rsid w:val="00DA456C"/>
    <w:rsid w:val="00DA66EB"/>
    <w:rsid w:val="00DB0020"/>
    <w:rsid w:val="00DB0767"/>
    <w:rsid w:val="00DB2F9C"/>
    <w:rsid w:val="00DB4BAF"/>
    <w:rsid w:val="00DB79D3"/>
    <w:rsid w:val="00DC0452"/>
    <w:rsid w:val="00DC3368"/>
    <w:rsid w:val="00DC45A3"/>
    <w:rsid w:val="00DC558A"/>
    <w:rsid w:val="00DC6064"/>
    <w:rsid w:val="00DC6B90"/>
    <w:rsid w:val="00DC70C8"/>
    <w:rsid w:val="00DC7216"/>
    <w:rsid w:val="00DC7F2F"/>
    <w:rsid w:val="00DD0562"/>
    <w:rsid w:val="00DD0854"/>
    <w:rsid w:val="00DD1D37"/>
    <w:rsid w:val="00DD1EF5"/>
    <w:rsid w:val="00DD37B0"/>
    <w:rsid w:val="00DD3E54"/>
    <w:rsid w:val="00DD410B"/>
    <w:rsid w:val="00DD455E"/>
    <w:rsid w:val="00DE28D8"/>
    <w:rsid w:val="00DE3065"/>
    <w:rsid w:val="00DE391D"/>
    <w:rsid w:val="00DE39E2"/>
    <w:rsid w:val="00DE3D24"/>
    <w:rsid w:val="00DE7246"/>
    <w:rsid w:val="00DE768F"/>
    <w:rsid w:val="00DF4D74"/>
    <w:rsid w:val="00DF5C38"/>
    <w:rsid w:val="00DF74FB"/>
    <w:rsid w:val="00DF75BC"/>
    <w:rsid w:val="00DF7C19"/>
    <w:rsid w:val="00E02C13"/>
    <w:rsid w:val="00E032ED"/>
    <w:rsid w:val="00E1073C"/>
    <w:rsid w:val="00E11AA1"/>
    <w:rsid w:val="00E1210C"/>
    <w:rsid w:val="00E130FF"/>
    <w:rsid w:val="00E13B88"/>
    <w:rsid w:val="00E142D1"/>
    <w:rsid w:val="00E14513"/>
    <w:rsid w:val="00E20777"/>
    <w:rsid w:val="00E21619"/>
    <w:rsid w:val="00E21666"/>
    <w:rsid w:val="00E22114"/>
    <w:rsid w:val="00E225FD"/>
    <w:rsid w:val="00E23CF0"/>
    <w:rsid w:val="00E26EB7"/>
    <w:rsid w:val="00E3228F"/>
    <w:rsid w:val="00E341D5"/>
    <w:rsid w:val="00E35111"/>
    <w:rsid w:val="00E36FA3"/>
    <w:rsid w:val="00E40EA2"/>
    <w:rsid w:val="00E41287"/>
    <w:rsid w:val="00E43B36"/>
    <w:rsid w:val="00E463F7"/>
    <w:rsid w:val="00E51F48"/>
    <w:rsid w:val="00E526DE"/>
    <w:rsid w:val="00E53F71"/>
    <w:rsid w:val="00E5405D"/>
    <w:rsid w:val="00E55C6E"/>
    <w:rsid w:val="00E56331"/>
    <w:rsid w:val="00E5794C"/>
    <w:rsid w:val="00E629CA"/>
    <w:rsid w:val="00E63AF6"/>
    <w:rsid w:val="00E64AFD"/>
    <w:rsid w:val="00E65EFA"/>
    <w:rsid w:val="00E7021A"/>
    <w:rsid w:val="00E73540"/>
    <w:rsid w:val="00E73763"/>
    <w:rsid w:val="00E74536"/>
    <w:rsid w:val="00E75045"/>
    <w:rsid w:val="00E75D4B"/>
    <w:rsid w:val="00E76D44"/>
    <w:rsid w:val="00E77737"/>
    <w:rsid w:val="00E80336"/>
    <w:rsid w:val="00E8189A"/>
    <w:rsid w:val="00E81AF1"/>
    <w:rsid w:val="00E83FD1"/>
    <w:rsid w:val="00E86541"/>
    <w:rsid w:val="00E873C7"/>
    <w:rsid w:val="00E879D3"/>
    <w:rsid w:val="00E923BE"/>
    <w:rsid w:val="00E95B04"/>
    <w:rsid w:val="00E96280"/>
    <w:rsid w:val="00E97087"/>
    <w:rsid w:val="00E9752E"/>
    <w:rsid w:val="00EA1BCC"/>
    <w:rsid w:val="00EA3787"/>
    <w:rsid w:val="00EA3C16"/>
    <w:rsid w:val="00EA4A52"/>
    <w:rsid w:val="00EA4E1D"/>
    <w:rsid w:val="00EB0804"/>
    <w:rsid w:val="00EB1185"/>
    <w:rsid w:val="00EB4D34"/>
    <w:rsid w:val="00EB5F96"/>
    <w:rsid w:val="00EB6309"/>
    <w:rsid w:val="00EB6875"/>
    <w:rsid w:val="00EB6EB5"/>
    <w:rsid w:val="00EB757E"/>
    <w:rsid w:val="00EB7C47"/>
    <w:rsid w:val="00EC06FE"/>
    <w:rsid w:val="00EC097F"/>
    <w:rsid w:val="00EC53F9"/>
    <w:rsid w:val="00EC5B43"/>
    <w:rsid w:val="00EC6CC8"/>
    <w:rsid w:val="00ED3FBB"/>
    <w:rsid w:val="00ED4DBB"/>
    <w:rsid w:val="00ED5241"/>
    <w:rsid w:val="00ED616E"/>
    <w:rsid w:val="00ED6DE6"/>
    <w:rsid w:val="00ED7BC7"/>
    <w:rsid w:val="00EE2A4B"/>
    <w:rsid w:val="00EE36A5"/>
    <w:rsid w:val="00EE4D54"/>
    <w:rsid w:val="00EE523C"/>
    <w:rsid w:val="00EE6DEB"/>
    <w:rsid w:val="00EF0840"/>
    <w:rsid w:val="00EF29D9"/>
    <w:rsid w:val="00EF3296"/>
    <w:rsid w:val="00EF3502"/>
    <w:rsid w:val="00EF3A88"/>
    <w:rsid w:val="00EF3D5B"/>
    <w:rsid w:val="00EF425F"/>
    <w:rsid w:val="00EF5C1E"/>
    <w:rsid w:val="00F0214B"/>
    <w:rsid w:val="00F02887"/>
    <w:rsid w:val="00F0491F"/>
    <w:rsid w:val="00F104AA"/>
    <w:rsid w:val="00F1189D"/>
    <w:rsid w:val="00F13181"/>
    <w:rsid w:val="00F135AB"/>
    <w:rsid w:val="00F1643F"/>
    <w:rsid w:val="00F17EE8"/>
    <w:rsid w:val="00F2001B"/>
    <w:rsid w:val="00F22EB9"/>
    <w:rsid w:val="00F23D76"/>
    <w:rsid w:val="00F24DA5"/>
    <w:rsid w:val="00F250AD"/>
    <w:rsid w:val="00F253C4"/>
    <w:rsid w:val="00F30068"/>
    <w:rsid w:val="00F36972"/>
    <w:rsid w:val="00F371B2"/>
    <w:rsid w:val="00F40250"/>
    <w:rsid w:val="00F40E91"/>
    <w:rsid w:val="00F41D1C"/>
    <w:rsid w:val="00F42AE2"/>
    <w:rsid w:val="00F4439E"/>
    <w:rsid w:val="00F45206"/>
    <w:rsid w:val="00F462CB"/>
    <w:rsid w:val="00F4768C"/>
    <w:rsid w:val="00F47767"/>
    <w:rsid w:val="00F509A5"/>
    <w:rsid w:val="00F52E04"/>
    <w:rsid w:val="00F52E9C"/>
    <w:rsid w:val="00F5409B"/>
    <w:rsid w:val="00F555C6"/>
    <w:rsid w:val="00F5695F"/>
    <w:rsid w:val="00F56C36"/>
    <w:rsid w:val="00F5736F"/>
    <w:rsid w:val="00F57B89"/>
    <w:rsid w:val="00F60339"/>
    <w:rsid w:val="00F60A44"/>
    <w:rsid w:val="00F615E8"/>
    <w:rsid w:val="00F6199D"/>
    <w:rsid w:val="00F63326"/>
    <w:rsid w:val="00F65334"/>
    <w:rsid w:val="00F70FE0"/>
    <w:rsid w:val="00F7165B"/>
    <w:rsid w:val="00F81116"/>
    <w:rsid w:val="00F81785"/>
    <w:rsid w:val="00F81BA4"/>
    <w:rsid w:val="00F81F7F"/>
    <w:rsid w:val="00F831AD"/>
    <w:rsid w:val="00F90B8F"/>
    <w:rsid w:val="00F9255C"/>
    <w:rsid w:val="00F9334D"/>
    <w:rsid w:val="00F94366"/>
    <w:rsid w:val="00F9471C"/>
    <w:rsid w:val="00F9603D"/>
    <w:rsid w:val="00FA7F69"/>
    <w:rsid w:val="00FB4333"/>
    <w:rsid w:val="00FC3426"/>
    <w:rsid w:val="00FC3D2A"/>
    <w:rsid w:val="00FC52FA"/>
    <w:rsid w:val="00FC5F5E"/>
    <w:rsid w:val="00FD1C8F"/>
    <w:rsid w:val="00FD2190"/>
    <w:rsid w:val="00FD3D59"/>
    <w:rsid w:val="00FD55C7"/>
    <w:rsid w:val="00FD652C"/>
    <w:rsid w:val="00FD725B"/>
    <w:rsid w:val="00FD75D4"/>
    <w:rsid w:val="00FE36BC"/>
    <w:rsid w:val="00FE45E7"/>
    <w:rsid w:val="00FE6203"/>
    <w:rsid w:val="00FE69F9"/>
    <w:rsid w:val="00FE6E72"/>
    <w:rsid w:val="00FE7964"/>
    <w:rsid w:val="00FF2964"/>
    <w:rsid w:val="00FF38C2"/>
    <w:rsid w:val="00FF4EDF"/>
    <w:rsid w:val="00FF5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D9C4985"/>
  <w15:chartTrackingRefBased/>
  <w15:docId w15:val="{1FDD9D3F-8112-4113-88AC-E8C921504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header" w:uiPriority="99"/>
    <w:lsdException w:name="footer" w:uiPriority="99"/>
    <w:lsdException w:name="caption" w:qFormat="1"/>
    <w:lsdException w:name="Title" w:uiPriority="10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E53F71"/>
    <w:pPr>
      <w:spacing w:line="240" w:lineRule="atLeast"/>
    </w:pPr>
    <w:rPr>
      <w:rFonts w:ascii="Verdana" w:hAnsi="Verdana"/>
      <w:sz w:val="18"/>
      <w:szCs w:val="24"/>
    </w:rPr>
  </w:style>
  <w:style w:type="paragraph" w:styleId="Kop1">
    <w:name w:val="heading 1"/>
    <w:aliases w:val="Hoofdstuk,Hoofdstukkop,hoofdstuk"/>
    <w:basedOn w:val="Standaard"/>
    <w:next w:val="Kop2"/>
    <w:link w:val="Kop1Char"/>
    <w:qFormat/>
    <w:rsid w:val="00860550"/>
    <w:pPr>
      <w:keepNext/>
      <w:numPr>
        <w:numId w:val="68"/>
      </w:numPr>
      <w:spacing w:before="360" w:after="240"/>
      <w:outlineLvl w:val="0"/>
    </w:pPr>
    <w:rPr>
      <w:rFonts w:cs="Arial"/>
      <w:b/>
      <w:bCs/>
      <w:kern w:val="32"/>
      <w:szCs w:val="18"/>
    </w:rPr>
  </w:style>
  <w:style w:type="paragraph" w:styleId="Kop2">
    <w:name w:val="heading 2"/>
    <w:aliases w:val="Paragraafkop,Pargagraaf,paragraaf"/>
    <w:basedOn w:val="Standaard"/>
    <w:next w:val="Kop3"/>
    <w:link w:val="Kop2Char"/>
    <w:qFormat/>
    <w:rsid w:val="00860550"/>
    <w:pPr>
      <w:keepNext/>
      <w:widowControl w:val="0"/>
      <w:numPr>
        <w:ilvl w:val="1"/>
        <w:numId w:val="68"/>
      </w:numPr>
      <w:spacing w:before="240" w:after="240" w:line="360" w:lineRule="auto"/>
      <w:outlineLvl w:val="1"/>
    </w:pPr>
    <w:rPr>
      <w:rFonts w:cs="Arial"/>
      <w:b/>
      <w:bCs/>
      <w:iCs/>
      <w:szCs w:val="18"/>
    </w:rPr>
  </w:style>
  <w:style w:type="paragraph" w:styleId="Kop3">
    <w:name w:val="heading 3"/>
    <w:aliases w:val="Subparagraafkop,subparagraaf"/>
    <w:basedOn w:val="Kop2"/>
    <w:next w:val="Standaard"/>
    <w:link w:val="Kop3Char"/>
    <w:autoRedefine/>
    <w:qFormat/>
    <w:rsid w:val="006C5F9A"/>
    <w:pPr>
      <w:keepLines/>
      <w:numPr>
        <w:ilvl w:val="0"/>
        <w:numId w:val="0"/>
      </w:numPr>
      <w:spacing w:before="0" w:after="0" w:line="240" w:lineRule="atLeast"/>
      <w:outlineLvl w:val="2"/>
    </w:pPr>
    <w:rPr>
      <w:b w:val="0"/>
      <w:bCs w:val="0"/>
      <w:lang w:val="nl"/>
    </w:rPr>
  </w:style>
  <w:style w:type="paragraph" w:styleId="Kop4">
    <w:name w:val="heading 4"/>
    <w:aliases w:val="Kopje,Kop 4a,TbsKop 4,Kop 4 cursief,Sub4"/>
    <w:basedOn w:val="Standaard"/>
    <w:next w:val="Standaard"/>
    <w:link w:val="Kop4Char"/>
    <w:qFormat/>
    <w:rsid w:val="00C74563"/>
    <w:pPr>
      <w:spacing w:before="240" w:after="60"/>
      <w:outlineLvl w:val="3"/>
    </w:pPr>
    <w:rPr>
      <w:bCs/>
      <w:szCs w:val="18"/>
    </w:rPr>
  </w:style>
  <w:style w:type="paragraph" w:styleId="Kop5">
    <w:name w:val="heading 5"/>
    <w:aliases w:val="TbsKop 5"/>
    <w:basedOn w:val="Standaard"/>
    <w:next w:val="Standaard"/>
    <w:link w:val="Kop5Char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"/>
    <w:basedOn w:val="Standaard"/>
    <w:next w:val="Standaard"/>
    <w:link w:val="Kop6Char"/>
    <w:qFormat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"/>
    <w:basedOn w:val="Standaard"/>
    <w:next w:val="Standaard"/>
    <w:link w:val="Kop7Char"/>
    <w:qFormat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"/>
    <w:basedOn w:val="Standaard"/>
    <w:next w:val="Standaard"/>
    <w:link w:val="Kop8Char"/>
    <w:qFormat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Tabelkop 1,Reference Appendix"/>
    <w:basedOn w:val="Standaard"/>
    <w:next w:val="Standaard"/>
    <w:link w:val="Kop9Char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afdeling">
    <w:name w:val="afdeling"/>
    <w:rPr>
      <w:position w:val="-9"/>
    </w:rPr>
  </w:style>
  <w:style w:type="character" w:customStyle="1" w:styleId="Afzenddata">
    <w:name w:val="Afzenddata"/>
    <w:rPr>
      <w:rFonts w:ascii="Verdana" w:hAnsi="Verdana" w:cs="Verdana"/>
      <w:sz w:val="13"/>
    </w:rPr>
  </w:style>
  <w:style w:type="paragraph" w:customStyle="1" w:styleId="broodtekst">
    <w:name w:val="broodtekst"/>
    <w:basedOn w:val="Standaard"/>
    <w:link w:val="broodtekstChar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Afzendgegevens">
    <w:name w:val="Afzendgegevens"/>
    <w:basedOn w:val="broodtekst"/>
    <w:pPr>
      <w:tabs>
        <w:tab w:val="clear" w:pos="227"/>
        <w:tab w:val="clear" w:pos="454"/>
        <w:tab w:val="clear" w:pos="680"/>
        <w:tab w:val="left" w:pos="4440"/>
      </w:tabs>
      <w:spacing w:before="25" w:after="25" w:line="25" w:lineRule="atLeast"/>
    </w:pPr>
    <w:rPr>
      <w:sz w:val="2"/>
    </w:rPr>
  </w:style>
  <w:style w:type="character" w:customStyle="1" w:styleId="Afzendkopje">
    <w:name w:val="Afzendkopje"/>
    <w:rPr>
      <w:rFonts w:ascii="Verdana" w:hAnsi="Verdana" w:cs="Verdana"/>
      <w:b/>
      <w:sz w:val="13"/>
    </w:rPr>
  </w:style>
  <w:style w:type="paragraph" w:customStyle="1" w:styleId="broodtekst-italic">
    <w:name w:val="broodtekst-italic"/>
    <w:basedOn w:val="broodtekst"/>
    <w:rPr>
      <w:i/>
      <w:iCs/>
    </w:rPr>
  </w:style>
  <w:style w:type="character" w:customStyle="1" w:styleId="contactfunctie">
    <w:name w:val="contactfunctie"/>
    <w:rPr>
      <w:rFonts w:ascii="Verdana" w:hAnsi="Verdana" w:cs="Verdana-Italic"/>
      <w:i/>
      <w:iCs/>
      <w:sz w:val="13"/>
    </w:rPr>
  </w:style>
  <w:style w:type="character" w:customStyle="1" w:styleId="contactfunctiemet">
    <w:name w:val="contactfunctiemet"/>
    <w:rPr>
      <w:i/>
      <w:position w:val="9"/>
      <w:sz w:val="13"/>
    </w:rPr>
  </w:style>
  <w:style w:type="character" w:customStyle="1" w:styleId="contactpersoon">
    <w:name w:val="contactpersoon"/>
    <w:rPr>
      <w:sz w:val="13"/>
    </w:rPr>
  </w:style>
  <w:style w:type="paragraph" w:customStyle="1" w:styleId="datumonderwerp">
    <w:name w:val="datumonderwerp"/>
    <w:basedOn w:val="broodtekst"/>
    <w:pPr>
      <w:tabs>
        <w:tab w:val="clear" w:pos="227"/>
        <w:tab w:val="clear" w:pos="454"/>
        <w:tab w:val="clear" w:pos="680"/>
        <w:tab w:val="left" w:pos="794"/>
      </w:tabs>
    </w:pPr>
  </w:style>
  <w:style w:type="paragraph" w:customStyle="1" w:styleId="Huisstijl-Adres">
    <w:name w:val="Huisstijl-Adres"/>
    <w:basedOn w:val="broodtekst"/>
    <w:pPr>
      <w:tabs>
        <w:tab w:val="left" w:pos="192"/>
      </w:tabs>
      <w:spacing w:after="90" w:line="180" w:lineRule="exact"/>
    </w:pPr>
    <w:rPr>
      <w:noProof/>
      <w:sz w:val="13"/>
      <w:szCs w:val="13"/>
    </w:rPr>
  </w:style>
  <w:style w:type="paragraph" w:customStyle="1" w:styleId="Directoraat">
    <w:name w:val="Directoraat"/>
    <w:basedOn w:val="Huisstijl-Adres"/>
    <w:pPr>
      <w:spacing w:after="0" w:line="180" w:lineRule="atLeast"/>
    </w:pPr>
    <w:rPr>
      <w:b/>
    </w:rPr>
  </w:style>
  <w:style w:type="paragraph" w:customStyle="1" w:styleId="Directoraatnaam">
    <w:name w:val="Directoraatnaam"/>
    <w:basedOn w:val="Directoraat"/>
  </w:style>
  <w:style w:type="paragraph" w:customStyle="1" w:styleId="Directoraatnam">
    <w:name w:val="Directoraatnam"/>
    <w:basedOn w:val="Directoraat"/>
  </w:style>
  <w:style w:type="character" w:customStyle="1" w:styleId="emailadres">
    <w:name w:val="emailadres"/>
    <w:rPr>
      <w:position w:val="9"/>
      <w:sz w:val="13"/>
    </w:rPr>
  </w:style>
  <w:style w:type="paragraph" w:customStyle="1" w:styleId="Huisstijl-Gegeven">
    <w:name w:val="Huisstijl-Gegeven"/>
    <w:basedOn w:val="broodtekst"/>
    <w:pPr>
      <w:spacing w:after="92" w:line="180" w:lineRule="atLeast"/>
    </w:pPr>
    <w:rPr>
      <w:noProof/>
      <w:sz w:val="13"/>
    </w:rPr>
  </w:style>
  <w:style w:type="character" w:customStyle="1" w:styleId="Huisstijl-GegevenCharChar">
    <w:name w:val="Huisstijl-Gegeven Char Char"/>
    <w:rPr>
      <w:rFonts w:ascii="Verdana" w:hAnsi="Verdana"/>
      <w:noProof/>
      <w:sz w:val="13"/>
      <w:szCs w:val="24"/>
      <w:lang w:val="nl-NL" w:eastAsia="nl-NL" w:bidi="ar-SA"/>
    </w:rPr>
  </w:style>
  <w:style w:type="paragraph" w:customStyle="1" w:styleId="Huisstijl-KixCode">
    <w:name w:val="Huisstijl-KixCode"/>
    <w:basedOn w:val="broodtekst"/>
    <w:pPr>
      <w:spacing w:before="60" w:line="240" w:lineRule="auto"/>
    </w:pPr>
    <w:rPr>
      <w:rFonts w:ascii="KIX Barcode" w:hAnsi="KIX Barcode"/>
      <w:b/>
      <w:bCs/>
      <w:smallCaps/>
      <w:noProof/>
      <w:sz w:val="24"/>
    </w:rPr>
  </w:style>
  <w:style w:type="paragraph" w:customStyle="1" w:styleId="Huisstijl-Kopje">
    <w:name w:val="Huisstijl-Kopje"/>
    <w:basedOn w:val="broodtekst"/>
    <w:pPr>
      <w:spacing w:line="180" w:lineRule="atLeast"/>
    </w:pPr>
    <w:rPr>
      <w:b/>
      <w:sz w:val="13"/>
    </w:rPr>
  </w:style>
  <w:style w:type="paragraph" w:customStyle="1" w:styleId="Huisstijl-NAW">
    <w:name w:val="Huisstijl-NAW"/>
    <w:basedOn w:val="broodtekst"/>
    <w:rPr>
      <w:noProof/>
    </w:rPr>
  </w:style>
  <w:style w:type="paragraph" w:customStyle="1" w:styleId="Huisstijl-Paginanummering">
    <w:name w:val="Huisstijl-Paginanummering"/>
    <w:basedOn w:val="broodtekst"/>
    <w:pPr>
      <w:spacing w:line="180" w:lineRule="exact"/>
    </w:pPr>
    <w:rPr>
      <w:noProof/>
      <w:sz w:val="13"/>
    </w:rPr>
  </w:style>
  <w:style w:type="paragraph" w:customStyle="1" w:styleId="Huisstijl-Retouradres">
    <w:name w:val="Huisstijl-Retouradres"/>
    <w:basedOn w:val="broodtekst"/>
    <w:pPr>
      <w:spacing w:line="180" w:lineRule="exact"/>
    </w:pPr>
    <w:rPr>
      <w:noProof/>
      <w:sz w:val="13"/>
    </w:rPr>
  </w:style>
  <w:style w:type="paragraph" w:customStyle="1" w:styleId="Huisstijl-Rubricering">
    <w:name w:val="Huisstijl-Rubricering"/>
    <w:basedOn w:val="broodtekst"/>
    <w:pPr>
      <w:spacing w:line="180" w:lineRule="exact"/>
    </w:pPr>
    <w:rPr>
      <w:b/>
      <w:bCs/>
      <w:caps/>
      <w:noProof/>
      <w:sz w:val="13"/>
      <w:szCs w:val="13"/>
    </w:rPr>
  </w:style>
  <w:style w:type="paragraph" w:customStyle="1" w:styleId="Huisstijl-Voorwaarden">
    <w:name w:val="Huisstijl-Voorwaarden"/>
    <w:basedOn w:val="broodtekst"/>
    <w:pPr>
      <w:spacing w:line="180" w:lineRule="exact"/>
    </w:pPr>
    <w:rPr>
      <w:i/>
      <w:noProof/>
      <w:sz w:val="13"/>
    </w:rPr>
  </w:style>
  <w:style w:type="paragraph" w:styleId="Koptekst">
    <w:name w:val="header"/>
    <w:basedOn w:val="broodtekst"/>
    <w:link w:val="KoptekstChar"/>
    <w:uiPriority w:val="99"/>
    <w:pPr>
      <w:tabs>
        <w:tab w:val="center" w:pos="4536"/>
        <w:tab w:val="right" w:pos="9072"/>
      </w:tabs>
    </w:pPr>
  </w:style>
  <w:style w:type="paragraph" w:customStyle="1" w:styleId="minofdir">
    <w:name w:val="minofdir"/>
    <w:basedOn w:val="Standaard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ascii="RO VenW" w:hAnsi="RO VenW"/>
      <w:sz w:val="220"/>
      <w:szCs w:val="18"/>
    </w:rPr>
  </w:style>
  <w:style w:type="paragraph" w:customStyle="1" w:styleId="opsomming-bullet">
    <w:name w:val="opsomming-bullet"/>
    <w:basedOn w:val="broodtekst"/>
    <w:p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">
    <w:name w:val="opsomming-cijfer"/>
    <w:basedOn w:val="broodtekst"/>
    <w:pPr>
      <w:numPr>
        <w:numId w:val="1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character" w:customStyle="1" w:styleId="referentiegegevens">
    <w:name w:val="referentiegegevens"/>
    <w:rPr>
      <w:rFonts w:ascii="Verdana" w:hAnsi="Verdana" w:cs="Verdana"/>
      <w:position w:val="0"/>
      <w:sz w:val="13"/>
      <w:szCs w:val="18"/>
    </w:rPr>
  </w:style>
  <w:style w:type="character" w:customStyle="1" w:styleId="referentiegegevensitalic">
    <w:name w:val="referentiegegevensitalic"/>
    <w:rPr>
      <w:i/>
    </w:rPr>
  </w:style>
  <w:style w:type="character" w:customStyle="1" w:styleId="referentiegegevensleeg">
    <w:name w:val="referentiegegevensleeg"/>
    <w:rPr>
      <w:position w:val="-9"/>
    </w:rPr>
  </w:style>
  <w:style w:type="character" w:customStyle="1" w:styleId="referentiegegevensleeggroot">
    <w:name w:val="referentiegegevensleeggroot"/>
    <w:rPr>
      <w:rFonts w:ascii="Verdana-Bold" w:hAnsi="Verdana-Bold" w:cs="Verdana-Bold"/>
      <w:bCs/>
      <w:smallCaps/>
      <w:position w:val="-26"/>
    </w:rPr>
  </w:style>
  <w:style w:type="paragraph" w:customStyle="1" w:styleId="referentiegegevensviereneenhalf">
    <w:name w:val="referentiegegevensviereneenhalf"/>
    <w:basedOn w:val="broodtekst"/>
    <w:pPr>
      <w:spacing w:line="90" w:lineRule="exact"/>
    </w:pPr>
    <w:rPr>
      <w:sz w:val="2"/>
    </w:rPr>
  </w:style>
  <w:style w:type="paragraph" w:customStyle="1" w:styleId="referentiegegevparagraaf">
    <w:name w:val="referentiegegevparagraaf"/>
    <w:basedOn w:val="broodtekst"/>
    <w:pPr>
      <w:spacing w:before="25" w:after="25" w:line="130" w:lineRule="atLeast"/>
    </w:pPr>
    <w:rPr>
      <w:noProof/>
      <w:sz w:val="13"/>
      <w:lang w:eastAsia="en-US"/>
    </w:rPr>
  </w:style>
  <w:style w:type="character" w:customStyle="1" w:styleId="referentiekopjes">
    <w:name w:val="referentiekopjes"/>
    <w:rPr>
      <w:rFonts w:ascii="Verdana" w:hAnsi="Verdana" w:cs="Verdana"/>
      <w:b/>
      <w:position w:val="0"/>
      <w:sz w:val="13"/>
      <w:szCs w:val="18"/>
    </w:rPr>
  </w:style>
  <w:style w:type="paragraph" w:customStyle="1" w:styleId="refgegeven-zonder">
    <w:name w:val="refgegeven-zonder"/>
    <w:basedOn w:val="broodtekst"/>
    <w:pPr>
      <w:spacing w:line="180" w:lineRule="atLeast"/>
    </w:pPr>
    <w:rPr>
      <w:noProof/>
      <w:sz w:val="13"/>
    </w:rPr>
  </w:style>
  <w:style w:type="paragraph" w:customStyle="1" w:styleId="refkopje-zonder">
    <w:name w:val="refkopje-zonder"/>
    <w:basedOn w:val="broodtekst"/>
    <w:next w:val="refgegeven-zonder"/>
    <w:pPr>
      <w:spacing w:line="180" w:lineRule="exact"/>
    </w:pPr>
    <w:rPr>
      <w:b/>
      <w:noProof/>
      <w:sz w:val="13"/>
    </w:rPr>
  </w:style>
  <w:style w:type="paragraph" w:styleId="Voettekst">
    <w:name w:val="footer"/>
    <w:basedOn w:val="broodtekst"/>
    <w:link w:val="VoettekstChar"/>
    <w:uiPriority w:val="99"/>
    <w:pPr>
      <w:tabs>
        <w:tab w:val="center" w:pos="4536"/>
        <w:tab w:val="right" w:pos="9072"/>
      </w:tabs>
    </w:pPr>
  </w:style>
  <w:style w:type="character" w:customStyle="1" w:styleId="w1">
    <w:name w:val="w1"/>
    <w:rPr>
      <w:rFonts w:ascii="Verdana" w:hAnsi="Verdana" w:cs="Verdana"/>
      <w:sz w:val="9"/>
    </w:rPr>
  </w:style>
  <w:style w:type="paragraph" w:styleId="Inhopg1">
    <w:name w:val="toc 1"/>
    <w:basedOn w:val="Standaard"/>
    <w:next w:val="Standaard"/>
    <w:autoRedefine/>
    <w:uiPriority w:val="39"/>
    <w:qFormat/>
    <w:rsid w:val="00366D64"/>
    <w:pPr>
      <w:tabs>
        <w:tab w:val="right" w:pos="8222"/>
      </w:tabs>
      <w:spacing w:before="240"/>
      <w:ind w:left="993" w:right="878" w:hanging="993"/>
    </w:pPr>
    <w:rPr>
      <w:b/>
      <w:noProof/>
      <w:lang w:val="en-GB" w:eastAsia="en-US"/>
    </w:rPr>
  </w:style>
  <w:style w:type="paragraph" w:customStyle="1" w:styleId="titel">
    <w:name w:val="titel"/>
    <w:basedOn w:val="broodtekst"/>
    <w:next w:val="broodtekst"/>
    <w:pPr>
      <w:spacing w:line="300" w:lineRule="atLeast"/>
    </w:pPr>
    <w:rPr>
      <w:b/>
      <w:sz w:val="24"/>
    </w:rPr>
  </w:style>
  <w:style w:type="paragraph" w:customStyle="1" w:styleId="subtitel">
    <w:name w:val="subtitel"/>
    <w:basedOn w:val="broodtekst"/>
    <w:next w:val="broodtekst"/>
  </w:style>
  <w:style w:type="paragraph" w:customStyle="1" w:styleId="koptekst0">
    <w:name w:val="koptekst"/>
    <w:basedOn w:val="broodtekst"/>
    <w:pPr>
      <w:spacing w:line="180" w:lineRule="atLeast"/>
    </w:pPr>
    <w:rPr>
      <w:b/>
      <w:sz w:val="13"/>
    </w:rPr>
  </w:style>
  <w:style w:type="paragraph" w:customStyle="1" w:styleId="OngenummerdeKop">
    <w:name w:val="OngenummerdeKop"/>
    <w:basedOn w:val="broodtekst"/>
    <w:next w:val="broodtekst"/>
    <w:pPr>
      <w:pageBreakBefore/>
      <w:spacing w:after="660" w:line="300" w:lineRule="atLeast"/>
    </w:pPr>
    <w:rPr>
      <w:sz w:val="24"/>
    </w:rPr>
  </w:style>
  <w:style w:type="paragraph" w:customStyle="1" w:styleId="GenummerdHoofdstuk">
    <w:name w:val="GenummerdHoofdstuk"/>
    <w:basedOn w:val="broodtekst"/>
    <w:next w:val="broodtekst"/>
    <w:pPr>
      <w:pageBreakBefore/>
      <w:numPr>
        <w:numId w:val="18"/>
      </w:numPr>
      <w:spacing w:after="660" w:line="300" w:lineRule="atLeast"/>
    </w:pPr>
    <w:rPr>
      <w:sz w:val="24"/>
    </w:rPr>
  </w:style>
  <w:style w:type="paragraph" w:customStyle="1" w:styleId="Paragraaf">
    <w:name w:val="Paragraaf"/>
    <w:basedOn w:val="broodtekst"/>
    <w:next w:val="broodtekst"/>
    <w:pPr>
      <w:numPr>
        <w:ilvl w:val="1"/>
        <w:numId w:val="18"/>
      </w:numPr>
      <w:spacing w:before="240"/>
    </w:pPr>
    <w:rPr>
      <w:b/>
    </w:rPr>
  </w:style>
  <w:style w:type="paragraph" w:customStyle="1" w:styleId="Subparagraaf">
    <w:name w:val="Subparagraaf"/>
    <w:basedOn w:val="broodtekst"/>
    <w:next w:val="broodtekst"/>
    <w:pPr>
      <w:numPr>
        <w:ilvl w:val="2"/>
        <w:numId w:val="18"/>
      </w:numPr>
      <w:spacing w:before="240"/>
    </w:pPr>
    <w:rPr>
      <w:i/>
    </w:rPr>
  </w:style>
  <w:style w:type="paragraph" w:customStyle="1" w:styleId="OngenummerdeKopBijlage">
    <w:name w:val="OngenummerdeKopBijlage"/>
    <w:basedOn w:val="broodtekst"/>
    <w:next w:val="broodtekst"/>
    <w:pPr>
      <w:pageBreakBefore/>
      <w:numPr>
        <w:numId w:val="2"/>
      </w:numPr>
      <w:spacing w:after="660" w:line="300" w:lineRule="atLeast"/>
    </w:pPr>
    <w:rPr>
      <w:sz w:val="24"/>
    </w:rPr>
  </w:style>
  <w:style w:type="paragraph" w:customStyle="1" w:styleId="BijlagenGenummerd">
    <w:name w:val="BijlagenGenummerd"/>
    <w:basedOn w:val="broodtekst"/>
    <w:next w:val="broodtekst"/>
    <w:pPr>
      <w:numPr>
        <w:numId w:val="3"/>
      </w:numPr>
      <w:spacing w:before="240"/>
    </w:pPr>
    <w:rPr>
      <w:b/>
    </w:rPr>
  </w:style>
  <w:style w:type="paragraph" w:customStyle="1" w:styleId="KopBijlage">
    <w:name w:val="KopBijlage"/>
    <w:basedOn w:val="broodtekst"/>
    <w:next w:val="broodtekst"/>
    <w:pPr>
      <w:pageBreakBefore/>
      <w:numPr>
        <w:numId w:val="4"/>
      </w:numPr>
      <w:spacing w:after="660" w:line="300" w:lineRule="atLeast"/>
    </w:pPr>
    <w:rPr>
      <w:sz w:val="24"/>
    </w:rPr>
  </w:style>
  <w:style w:type="paragraph" w:customStyle="1" w:styleId="BijlageKop2">
    <w:name w:val="BijlageKop2"/>
    <w:basedOn w:val="broodtekst"/>
    <w:next w:val="broodtekst"/>
    <w:link w:val="BijlageKop2Char"/>
    <w:rsid w:val="007653DB"/>
    <w:pPr>
      <w:keepNext/>
      <w:numPr>
        <w:numId w:val="28"/>
      </w:numPr>
      <w:tabs>
        <w:tab w:val="clear" w:pos="227"/>
        <w:tab w:val="clear" w:pos="454"/>
        <w:tab w:val="clear" w:pos="680"/>
      </w:tabs>
      <w:spacing w:before="360" w:after="240"/>
      <w:ind w:left="0" w:hanging="720"/>
      <w:outlineLvl w:val="1"/>
    </w:pPr>
    <w:rPr>
      <w:b/>
    </w:rPr>
  </w:style>
  <w:style w:type="paragraph" w:customStyle="1" w:styleId="BijlageKop3">
    <w:name w:val="BijlageKop3"/>
    <w:basedOn w:val="broodtekst"/>
    <w:next w:val="broodtekst"/>
    <w:rsid w:val="00D74640"/>
    <w:pPr>
      <w:keepNext/>
      <w:numPr>
        <w:ilvl w:val="2"/>
        <w:numId w:val="4"/>
      </w:numPr>
      <w:tabs>
        <w:tab w:val="clear" w:pos="227"/>
        <w:tab w:val="clear" w:pos="454"/>
        <w:tab w:val="clear" w:pos="680"/>
      </w:tabs>
      <w:spacing w:before="120"/>
      <w:outlineLvl w:val="2"/>
    </w:pPr>
    <w:rPr>
      <w:i/>
      <w:u w:val="single"/>
    </w:rPr>
  </w:style>
  <w:style w:type="paragraph" w:customStyle="1" w:styleId="Tussenkop">
    <w:name w:val="Tussenkop"/>
    <w:basedOn w:val="broodtekst"/>
    <w:next w:val="broodtekst"/>
    <w:pPr>
      <w:spacing w:before="240"/>
      <w:ind w:left="454" w:hanging="454"/>
    </w:pPr>
    <w:rPr>
      <w:i/>
    </w:rPr>
  </w:style>
  <w:style w:type="paragraph" w:customStyle="1" w:styleId="bijschrift">
    <w:name w:val="bijschrift"/>
    <w:basedOn w:val="broodtekst"/>
    <w:rPr>
      <w:sz w:val="14"/>
    </w:rPr>
  </w:style>
  <w:style w:type="paragraph" w:customStyle="1" w:styleId="tabelkop">
    <w:name w:val="tabelkop"/>
    <w:basedOn w:val="broodtekst"/>
    <w:rPr>
      <w:b/>
      <w:sz w:val="14"/>
    </w:rPr>
  </w:style>
  <w:style w:type="paragraph" w:customStyle="1" w:styleId="tabeltekst">
    <w:name w:val="tabeltekst"/>
    <w:basedOn w:val="broodtekst"/>
    <w:rPr>
      <w:sz w:val="14"/>
    </w:rPr>
  </w:style>
  <w:style w:type="paragraph" w:customStyle="1" w:styleId="titelcolofon">
    <w:name w:val="titelcolofon"/>
    <w:basedOn w:val="broodtekst"/>
    <w:next w:val="broodtekst"/>
    <w:pPr>
      <w:spacing w:line="300" w:lineRule="atLeast"/>
    </w:pPr>
    <w:rPr>
      <w:sz w:val="24"/>
    </w:rPr>
  </w:style>
  <w:style w:type="paragraph" w:customStyle="1" w:styleId="titelinhoud">
    <w:name w:val="titelinhoud"/>
    <w:basedOn w:val="broodtekst"/>
    <w:next w:val="broodtekst"/>
    <w:pPr>
      <w:spacing w:after="660" w:line="300" w:lineRule="atLeast"/>
    </w:pPr>
    <w:rPr>
      <w:sz w:val="24"/>
    </w:rPr>
  </w:style>
  <w:style w:type="paragraph" w:styleId="Inhopg2">
    <w:name w:val="toc 2"/>
    <w:basedOn w:val="Standaard"/>
    <w:next w:val="Standaard"/>
    <w:autoRedefine/>
    <w:uiPriority w:val="39"/>
    <w:qFormat/>
    <w:rsid w:val="007E54B9"/>
    <w:pPr>
      <w:tabs>
        <w:tab w:val="right" w:pos="8222"/>
      </w:tabs>
      <w:ind w:left="993" w:right="878" w:hanging="993"/>
    </w:pPr>
    <w:rPr>
      <w:bCs/>
      <w:noProof/>
      <w:sz w:val="20"/>
      <w:szCs w:val="18"/>
      <w:lang w:val="nl" w:eastAsia="en-US"/>
    </w:rPr>
  </w:style>
  <w:style w:type="paragraph" w:styleId="Inhopg3">
    <w:name w:val="toc 3"/>
    <w:basedOn w:val="Standaard"/>
    <w:next w:val="Standaard"/>
    <w:autoRedefine/>
    <w:uiPriority w:val="39"/>
    <w:qFormat/>
    <w:rsid w:val="008931C9"/>
    <w:pPr>
      <w:tabs>
        <w:tab w:val="left" w:pos="-5954"/>
        <w:tab w:val="right" w:pos="9498"/>
      </w:tabs>
      <w:ind w:left="993" w:rightChars="172" w:right="310" w:hanging="993"/>
    </w:pPr>
    <w:rPr>
      <w:bCs/>
      <w:i/>
      <w:noProof/>
      <w:sz w:val="16"/>
      <w:szCs w:val="16"/>
      <w:lang w:val="en-GB" w:eastAsia="en-US"/>
    </w:rPr>
  </w:style>
  <w:style w:type="paragraph" w:styleId="Inhopg4">
    <w:name w:val="toc 4"/>
    <w:basedOn w:val="Standaard"/>
    <w:next w:val="Standaard"/>
    <w:autoRedefine/>
    <w:pPr>
      <w:spacing w:before="240"/>
    </w:pPr>
  </w:style>
  <w:style w:type="paragraph" w:styleId="Inhopg5">
    <w:name w:val="toc 5"/>
    <w:basedOn w:val="Standaard"/>
    <w:next w:val="Standaard"/>
    <w:autoRedefine/>
    <w:pPr>
      <w:tabs>
        <w:tab w:val="left" w:pos="0"/>
      </w:tabs>
      <w:spacing w:before="240"/>
      <w:ind w:left="-1134"/>
    </w:pPr>
    <w:rPr>
      <w:b/>
    </w:rPr>
  </w:style>
  <w:style w:type="paragraph" w:styleId="Voetnoottekst">
    <w:name w:val="footnote text"/>
    <w:basedOn w:val="Standaard"/>
    <w:link w:val="VoetnoottekstChar"/>
    <w:semiHidden/>
    <w:pPr>
      <w:spacing w:line="180" w:lineRule="atLeast"/>
    </w:pPr>
    <w:rPr>
      <w:sz w:val="13"/>
      <w:szCs w:val="20"/>
    </w:rPr>
  </w:style>
  <w:style w:type="character" w:styleId="Voetnootmarkering">
    <w:name w:val="footnote reference"/>
    <w:semiHidden/>
    <w:rPr>
      <w:vertAlign w:val="superscript"/>
    </w:rPr>
  </w:style>
  <w:style w:type="paragraph" w:customStyle="1" w:styleId="Vet">
    <w:name w:val="Vet"/>
    <w:basedOn w:val="Standaard"/>
    <w:next w:val="Index4"/>
    <w:pPr>
      <w:spacing w:line="260" w:lineRule="atLeast"/>
      <w:ind w:left="-3120"/>
    </w:pPr>
    <w:rPr>
      <w:rFonts w:ascii="V&amp;W Syntax (Adobe)" w:hAnsi="V&amp;W Syntax (Adobe)"/>
      <w:b/>
      <w:noProof/>
      <w:spacing w:val="4"/>
      <w:sz w:val="20"/>
      <w:szCs w:val="20"/>
    </w:rPr>
  </w:style>
  <w:style w:type="paragraph" w:styleId="Index4">
    <w:name w:val="index 4"/>
    <w:basedOn w:val="Standaard"/>
    <w:next w:val="Standaard"/>
    <w:semiHidden/>
    <w:pPr>
      <w:tabs>
        <w:tab w:val="right" w:leader="dot" w:pos="6634"/>
      </w:tabs>
      <w:spacing w:line="260" w:lineRule="atLeast"/>
      <w:ind w:left="760" w:hanging="190"/>
    </w:pPr>
    <w:rPr>
      <w:rFonts w:ascii="V&amp;W Syntax (Adobe)" w:hAnsi="V&amp;W Syntax (Adobe)"/>
      <w:spacing w:val="4"/>
      <w:sz w:val="20"/>
      <w:szCs w:val="20"/>
    </w:rPr>
  </w:style>
  <w:style w:type="paragraph" w:styleId="Inhopg6">
    <w:name w:val="toc 6"/>
    <w:basedOn w:val="Standaard"/>
    <w:next w:val="Standaard"/>
    <w:autoRedefine/>
    <w:pPr>
      <w:ind w:left="900"/>
    </w:pPr>
  </w:style>
  <w:style w:type="paragraph" w:customStyle="1" w:styleId="RapportTitel">
    <w:name w:val="RapportTitel"/>
    <w:basedOn w:val="Standaard"/>
    <w:next w:val="Standaard"/>
    <w:pPr>
      <w:spacing w:line="720" w:lineRule="atLeast"/>
    </w:pPr>
    <w:rPr>
      <w:rFonts w:ascii="V&amp;W Syntax (Adobe)" w:hAnsi="V&amp;W Syntax (Adobe)"/>
      <w:spacing w:val="4"/>
      <w:sz w:val="56"/>
      <w:szCs w:val="20"/>
    </w:rPr>
  </w:style>
  <w:style w:type="paragraph" w:customStyle="1" w:styleId="RapportSubtitel">
    <w:name w:val="RapportSubtitel"/>
    <w:basedOn w:val="Standaard"/>
    <w:next w:val="Standaard"/>
    <w:pPr>
      <w:ind w:left="1928"/>
    </w:pPr>
    <w:rPr>
      <w:rFonts w:ascii="V&amp;W Syntax (Adobe)" w:hAnsi="V&amp;W Syntax (Adobe)"/>
      <w:spacing w:val="4"/>
      <w:sz w:val="20"/>
      <w:szCs w:val="20"/>
    </w:rPr>
  </w:style>
  <w:style w:type="paragraph" w:customStyle="1" w:styleId="NaTussenkop">
    <w:name w:val="NaTussenkop"/>
    <w:basedOn w:val="Standaard"/>
    <w:next w:val="Standaard"/>
    <w:pPr>
      <w:spacing w:line="260" w:lineRule="atLeast"/>
      <w:ind w:firstLine="663"/>
    </w:pPr>
    <w:rPr>
      <w:rFonts w:ascii="V&amp;W Syntax (Adobe)" w:hAnsi="V&amp;W Syntax (Adobe)"/>
      <w:spacing w:val="4"/>
      <w:sz w:val="20"/>
      <w:szCs w:val="20"/>
    </w:rPr>
  </w:style>
  <w:style w:type="paragraph" w:styleId="Index1">
    <w:name w:val="index 1"/>
    <w:basedOn w:val="Standaard"/>
    <w:next w:val="Standaard"/>
    <w:semiHidden/>
    <w:pPr>
      <w:tabs>
        <w:tab w:val="right" w:leader="dot" w:pos="7258"/>
      </w:tabs>
      <w:spacing w:line="260" w:lineRule="atLeast"/>
      <w:ind w:left="190" w:hanging="190"/>
    </w:pPr>
    <w:rPr>
      <w:rFonts w:ascii="V&amp;W Syntax (Adobe)" w:hAnsi="V&amp;W Syntax (Adobe)"/>
      <w:spacing w:val="4"/>
      <w:sz w:val="20"/>
      <w:szCs w:val="20"/>
    </w:rPr>
  </w:style>
  <w:style w:type="paragraph" w:customStyle="1" w:styleId="RapportOpsomming">
    <w:name w:val="RapportOpsomming"/>
    <w:basedOn w:val="Standaard"/>
    <w:pPr>
      <w:numPr>
        <w:numId w:val="6"/>
      </w:numPr>
      <w:spacing w:line="260" w:lineRule="atLeast"/>
    </w:pPr>
    <w:rPr>
      <w:rFonts w:ascii="V&amp;W Syntax (Adobe)" w:hAnsi="V&amp;W Syntax (Adobe)"/>
      <w:spacing w:val="4"/>
      <w:sz w:val="20"/>
      <w:szCs w:val="20"/>
    </w:rPr>
  </w:style>
  <w:style w:type="paragraph" w:customStyle="1" w:styleId="RapportBijschrift">
    <w:name w:val="RapportBijschrift"/>
    <w:basedOn w:val="Standaard"/>
    <w:next w:val="Standaard"/>
    <w:pPr>
      <w:spacing w:line="260" w:lineRule="atLeast"/>
    </w:pPr>
    <w:rPr>
      <w:rFonts w:ascii="V&amp;W Syntax (Adobe)" w:hAnsi="V&amp;W Syntax (Adobe)"/>
      <w:b/>
      <w:spacing w:val="4"/>
      <w:sz w:val="20"/>
      <w:szCs w:val="20"/>
    </w:rPr>
  </w:style>
  <w:style w:type="paragraph" w:customStyle="1" w:styleId="RapportReferentie">
    <w:name w:val="RapportReferentie"/>
    <w:basedOn w:val="Standaard"/>
    <w:pPr>
      <w:spacing w:line="180" w:lineRule="exact"/>
    </w:pPr>
    <w:rPr>
      <w:rFonts w:ascii="V&amp;W Syntax (Adobe)" w:hAnsi="V&amp;W Syntax (Adobe)"/>
      <w:spacing w:val="4"/>
      <w:sz w:val="16"/>
      <w:szCs w:val="20"/>
    </w:rPr>
  </w:style>
  <w:style w:type="paragraph" w:customStyle="1" w:styleId="ministerie">
    <w:name w:val="_ministerie"/>
    <w:basedOn w:val="Standaard"/>
    <w:pPr>
      <w:tabs>
        <w:tab w:val="left" w:pos="284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</w:tabs>
      <w:spacing w:line="360" w:lineRule="exact"/>
      <w:ind w:right="1888"/>
      <w:jc w:val="right"/>
    </w:pPr>
    <w:rPr>
      <w:rFonts w:ascii="V&amp;W Syntax (Adobe)" w:hAnsi="V&amp;W Syntax (Adobe)"/>
      <w:spacing w:val="4"/>
      <w:sz w:val="15"/>
      <w:szCs w:val="20"/>
    </w:rPr>
  </w:style>
  <w:style w:type="paragraph" w:customStyle="1" w:styleId="HoofdstukStippel">
    <w:name w:val="HoofdstukStippel"/>
    <w:basedOn w:val="Standaard"/>
    <w:next w:val="Standaard"/>
    <w:pPr>
      <w:spacing w:after="480" w:line="260" w:lineRule="atLeast"/>
      <w:ind w:left="-3119"/>
    </w:pPr>
    <w:rPr>
      <w:rFonts w:ascii="V&amp;W Syntax (Adobe)" w:hAnsi="V&amp;W Syntax (Adobe)"/>
      <w:spacing w:val="4"/>
      <w:szCs w:val="20"/>
    </w:rPr>
  </w:style>
  <w:style w:type="paragraph" w:customStyle="1" w:styleId="Hoofdstukstippel2">
    <w:name w:val="Hoofdstukstippel2"/>
    <w:basedOn w:val="HoofdstukStippel"/>
    <w:next w:val="Standaard"/>
    <w:pPr>
      <w:spacing w:before="240" w:after="0"/>
    </w:pPr>
  </w:style>
  <w:style w:type="paragraph" w:customStyle="1" w:styleId="RapportVet">
    <w:name w:val="RapportVet"/>
    <w:basedOn w:val="Standaard"/>
    <w:next w:val="Standaard"/>
    <w:pPr>
      <w:framePr w:w="4723" w:h="465" w:hSpace="142" w:wrap="around" w:vAnchor="page" w:hAnchor="page" w:x="6011" w:y="5784"/>
      <w:spacing w:line="260" w:lineRule="atLeast"/>
    </w:pPr>
    <w:rPr>
      <w:rFonts w:ascii="V&amp;W Syntax (Adobe)" w:hAnsi="V&amp;W Syntax (Adobe)"/>
      <w:b/>
      <w:spacing w:val="4"/>
      <w:sz w:val="20"/>
      <w:szCs w:val="20"/>
    </w:rPr>
  </w:style>
  <w:style w:type="paragraph" w:customStyle="1" w:styleId="DatumNietVet">
    <w:name w:val="DatumNietVet"/>
    <w:basedOn w:val="Standaard"/>
    <w:pPr>
      <w:framePr w:w="4723" w:h="255" w:hRule="exact" w:hSpace="142" w:wrap="around" w:vAnchor="page" w:hAnchor="page" w:x="6011" w:y="5892" w:anchorLock="1"/>
      <w:spacing w:line="260" w:lineRule="atLeast"/>
    </w:pPr>
    <w:rPr>
      <w:rFonts w:ascii="V&amp;W Syntax (Adobe)" w:hAnsi="V&amp;W Syntax (Adobe)"/>
      <w:spacing w:val="4"/>
      <w:sz w:val="20"/>
      <w:szCs w:val="20"/>
    </w:rPr>
  </w:style>
  <w:style w:type="paragraph" w:customStyle="1" w:styleId="DatumVet">
    <w:name w:val="DatumVet"/>
    <w:basedOn w:val="Standaard"/>
    <w:pPr>
      <w:framePr w:w="4723" w:h="255" w:hRule="exact" w:hSpace="142" w:wrap="around" w:vAnchor="page" w:hAnchor="page" w:x="6011" w:y="8727" w:anchorLock="1"/>
      <w:spacing w:line="260" w:lineRule="atLeast"/>
    </w:pPr>
    <w:rPr>
      <w:rFonts w:ascii="V&amp;W Syntax (Adobe)" w:hAnsi="V&amp;W Syntax (Adobe)"/>
      <w:b/>
      <w:spacing w:val="4"/>
      <w:sz w:val="20"/>
      <w:szCs w:val="20"/>
    </w:rPr>
  </w:style>
  <w:style w:type="paragraph" w:customStyle="1" w:styleId="Fransetitelnietvet">
    <w:name w:val="Fransetitelnietvet"/>
    <w:basedOn w:val="Standaard"/>
    <w:pPr>
      <w:framePr w:w="6645" w:h="1996" w:hRule="exact" w:hSpace="142" w:vSpace="142" w:wrap="around" w:vAnchor="page" w:hAnchor="text" w:y="2723" w:anchorLock="1"/>
      <w:spacing w:line="260" w:lineRule="atLeast"/>
    </w:pPr>
    <w:rPr>
      <w:rFonts w:ascii="V&amp;W Syntax (Adobe)" w:hAnsi="V&amp;W Syntax (Adobe)"/>
      <w:spacing w:val="4"/>
      <w:sz w:val="20"/>
      <w:szCs w:val="20"/>
    </w:rPr>
  </w:style>
  <w:style w:type="paragraph" w:customStyle="1" w:styleId="fransesubtitel">
    <w:name w:val="fransesubtitel"/>
    <w:basedOn w:val="Standaard"/>
    <w:pPr>
      <w:framePr w:w="4723" w:h="765" w:hRule="exact" w:hSpace="142" w:vSpace="142" w:wrap="notBeside" w:vAnchor="page" w:hAnchor="page" w:x="6011" w:y="5104" w:anchorLock="1"/>
      <w:spacing w:line="260" w:lineRule="atLeast"/>
    </w:pPr>
    <w:rPr>
      <w:rFonts w:ascii="V&amp;W Syntax (Adobe)" w:hAnsi="V&amp;W Syntax (Adobe)"/>
      <w:b/>
      <w:spacing w:val="4"/>
      <w:sz w:val="20"/>
      <w:szCs w:val="20"/>
    </w:rPr>
  </w:style>
  <w:style w:type="paragraph" w:customStyle="1" w:styleId="Opsomming">
    <w:name w:val="Opsomming"/>
    <w:basedOn w:val="Standaard"/>
    <w:pPr>
      <w:numPr>
        <w:numId w:val="5"/>
      </w:numPr>
      <w:spacing w:line="260" w:lineRule="atLeast"/>
    </w:pPr>
    <w:rPr>
      <w:rFonts w:ascii="V&amp;W Syntax (Adobe)" w:hAnsi="V&amp;W Syntax (Adobe)"/>
      <w:spacing w:val="4"/>
      <w:sz w:val="20"/>
      <w:szCs w:val="20"/>
    </w:rPr>
  </w:style>
  <w:style w:type="paragraph" w:customStyle="1" w:styleId="Nummering">
    <w:name w:val="Nummering"/>
    <w:basedOn w:val="Standaard"/>
    <w:pPr>
      <w:spacing w:line="260" w:lineRule="atLeast"/>
      <w:ind w:left="283" w:hanging="283"/>
    </w:pPr>
    <w:rPr>
      <w:rFonts w:ascii="V&amp;W Syntax (Adobe)" w:hAnsi="V&amp;W Syntax (Adobe)"/>
      <w:spacing w:val="4"/>
      <w:sz w:val="20"/>
      <w:szCs w:val="20"/>
    </w:rPr>
  </w:style>
  <w:style w:type="paragraph" w:customStyle="1" w:styleId="Kopbijlage0">
    <w:name w:val="Kopbijlage"/>
    <w:basedOn w:val="OngenummerdeKopBijlage"/>
    <w:next w:val="Standaard"/>
    <w:pPr>
      <w:numPr>
        <w:numId w:val="7"/>
      </w:numPr>
      <w:tabs>
        <w:tab w:val="clear" w:pos="227"/>
        <w:tab w:val="clear" w:pos="454"/>
        <w:tab w:val="clear" w:pos="680"/>
        <w:tab w:val="left" w:pos="1276"/>
      </w:tabs>
      <w:autoSpaceDE/>
      <w:autoSpaceDN/>
      <w:adjustRightInd/>
      <w:spacing w:after="240" w:line="360" w:lineRule="exact"/>
      <w:ind w:left="1276" w:hanging="1276"/>
    </w:pPr>
    <w:rPr>
      <w:rFonts w:ascii="V&amp;W Syntax (Adobe)" w:hAnsi="V&amp;W Syntax (Adobe)"/>
      <w:b/>
      <w:szCs w:val="20"/>
    </w:rPr>
  </w:style>
  <w:style w:type="paragraph" w:customStyle="1" w:styleId="ColofonKop">
    <w:name w:val="ColofonKop"/>
    <w:basedOn w:val="OngenummerdeKop"/>
    <w:next w:val="Standaard"/>
    <w:pPr>
      <w:pageBreakBefore w:val="0"/>
      <w:tabs>
        <w:tab w:val="clear" w:pos="227"/>
        <w:tab w:val="clear" w:pos="454"/>
        <w:tab w:val="clear" w:pos="680"/>
      </w:tabs>
      <w:autoSpaceDE/>
      <w:autoSpaceDN/>
      <w:adjustRightInd/>
      <w:spacing w:after="0" w:line="360" w:lineRule="exact"/>
      <w:ind w:left="-3119"/>
    </w:pPr>
    <w:rPr>
      <w:rFonts w:ascii="V&amp;W Syntax (Adobe)" w:hAnsi="V&amp;W Syntax (Adobe)"/>
      <w:b/>
      <w:spacing w:val="2"/>
      <w:szCs w:val="20"/>
    </w:rPr>
  </w:style>
  <w:style w:type="paragraph" w:customStyle="1" w:styleId="Inhoudsopgave">
    <w:name w:val="Inhoudsopgave"/>
    <w:basedOn w:val="OngenummerdeKop"/>
    <w:pPr>
      <w:tabs>
        <w:tab w:val="clear" w:pos="227"/>
        <w:tab w:val="clear" w:pos="454"/>
        <w:tab w:val="clear" w:pos="680"/>
      </w:tabs>
      <w:autoSpaceDE/>
      <w:autoSpaceDN/>
      <w:adjustRightInd/>
      <w:spacing w:after="240" w:line="360" w:lineRule="exact"/>
      <w:ind w:left="-3119"/>
    </w:pPr>
    <w:rPr>
      <w:rFonts w:ascii="V&amp;W Syntax (Adobe)" w:hAnsi="V&amp;W Syntax (Adobe)"/>
      <w:b/>
      <w:spacing w:val="2"/>
      <w:szCs w:val="20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Plattetekst">
    <w:name w:val="Body Text"/>
    <w:basedOn w:val="Standaard"/>
    <w:link w:val="PlattetekstChar"/>
    <w:pPr>
      <w:spacing w:line="240" w:lineRule="auto"/>
      <w:jc w:val="both"/>
    </w:pPr>
    <w:rPr>
      <w:rFonts w:ascii="V&amp;W Syntax (Adobe)" w:hAnsi="V&amp;W Syntax (Adobe)" w:cs="Arial"/>
      <w:sz w:val="20"/>
      <w:szCs w:val="20"/>
    </w:rPr>
  </w:style>
  <w:style w:type="paragraph" w:customStyle="1" w:styleId="Variabelegegevens">
    <w:name w:val="Variabele gegevens"/>
    <w:basedOn w:val="Standaard"/>
    <w:pPr>
      <w:spacing w:line="260" w:lineRule="exact"/>
    </w:pPr>
    <w:rPr>
      <w:rFonts w:ascii="V&amp;W Syntax (Adobe)" w:hAnsi="V&amp;W Syntax (Adobe)"/>
      <w:spacing w:val="2"/>
      <w:sz w:val="20"/>
      <w:lang w:eastAsia="en-US"/>
    </w:rPr>
  </w:style>
  <w:style w:type="paragraph" w:customStyle="1" w:styleId="CM39">
    <w:name w:val="CM39"/>
    <w:basedOn w:val="Standaard"/>
    <w:next w:val="Standaard"/>
    <w:pPr>
      <w:widowControl w:val="0"/>
      <w:autoSpaceDE w:val="0"/>
      <w:autoSpaceDN w:val="0"/>
      <w:adjustRightInd w:val="0"/>
      <w:spacing w:line="240" w:lineRule="auto"/>
    </w:pPr>
    <w:rPr>
      <w:rFonts w:ascii="Clarendon" w:hAnsi="Clarendon"/>
      <w:sz w:val="24"/>
      <w:lang w:val="en-US"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Clarendon" w:hAnsi="Clarendon" w:cs="Clarendon"/>
      <w:color w:val="000000"/>
      <w:sz w:val="24"/>
      <w:szCs w:val="24"/>
      <w:lang w:val="en-US" w:eastAsia="en-US"/>
    </w:rPr>
  </w:style>
  <w:style w:type="paragraph" w:customStyle="1" w:styleId="standaardtekst">
    <w:name w:val="standaardtekst"/>
    <w:basedOn w:val="Standaard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V&amp;W Syntax (Adobe)" w:hAnsi="V&amp;W Syntax (Adobe)"/>
      <w:sz w:val="19"/>
      <w:szCs w:val="20"/>
    </w:rPr>
  </w:style>
  <w:style w:type="paragraph" w:customStyle="1" w:styleId="EisenNiv1">
    <w:name w:val="EisenNiv1"/>
    <w:basedOn w:val="Standaard"/>
    <w:next w:val="Standaard"/>
    <w:pPr>
      <w:widowControl w:val="0"/>
      <w:numPr>
        <w:numId w:val="8"/>
      </w:numPr>
      <w:overflowPunct w:val="0"/>
      <w:autoSpaceDE w:val="0"/>
      <w:autoSpaceDN w:val="0"/>
      <w:adjustRightInd w:val="0"/>
      <w:spacing w:before="120" w:after="60" w:line="240" w:lineRule="auto"/>
      <w:jc w:val="both"/>
      <w:textAlignment w:val="baseline"/>
      <w:outlineLvl w:val="1"/>
    </w:pPr>
    <w:rPr>
      <w:rFonts w:ascii="Arial" w:hAnsi="Arial"/>
      <w:b/>
      <w:smallCaps/>
      <w:spacing w:val="20"/>
      <w:sz w:val="20"/>
      <w:szCs w:val="20"/>
    </w:rPr>
  </w:style>
  <w:style w:type="paragraph" w:customStyle="1" w:styleId="EisenNiv2">
    <w:name w:val="EisenNiv2"/>
    <w:basedOn w:val="Standaard"/>
    <w:next w:val="Standaard"/>
    <w:pPr>
      <w:keepNext/>
      <w:widowControl w:val="0"/>
      <w:numPr>
        <w:ilvl w:val="1"/>
        <w:numId w:val="8"/>
      </w:numPr>
      <w:overflowPunct w:val="0"/>
      <w:autoSpaceDE w:val="0"/>
      <w:autoSpaceDN w:val="0"/>
      <w:adjustRightInd w:val="0"/>
      <w:spacing w:before="120" w:after="60" w:line="240" w:lineRule="auto"/>
      <w:jc w:val="both"/>
      <w:textAlignment w:val="baseline"/>
    </w:pPr>
    <w:rPr>
      <w:rFonts w:ascii="Arial" w:hAnsi="Arial"/>
      <w:b/>
      <w:szCs w:val="20"/>
    </w:rPr>
  </w:style>
  <w:style w:type="paragraph" w:customStyle="1" w:styleId="EisenNiv3">
    <w:name w:val="EisenNiv3"/>
    <w:basedOn w:val="Standaard"/>
    <w:next w:val="Standaard"/>
    <w:pPr>
      <w:widowControl w:val="0"/>
      <w:numPr>
        <w:ilvl w:val="2"/>
        <w:numId w:val="8"/>
      </w:num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ascii="Arial" w:hAnsi="Arial"/>
      <w:b/>
      <w:szCs w:val="20"/>
    </w:rPr>
  </w:style>
  <w:style w:type="paragraph" w:customStyle="1" w:styleId="BijlageOngenummerd">
    <w:name w:val="BijlageOngenummerd"/>
    <w:basedOn w:val="Kop1"/>
    <w:pPr>
      <w:widowControl w:val="0"/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</w:pPr>
    <w:rPr>
      <w:rFonts w:ascii="V&amp;W Syntax (Adobe)" w:hAnsi="V&amp;W Syntax (Adobe)" w:cs="Times New Roman"/>
      <w:bCs w:val="0"/>
      <w:kern w:val="28"/>
      <w:sz w:val="28"/>
      <w:szCs w:val="20"/>
    </w:rPr>
  </w:style>
  <w:style w:type="character" w:styleId="GevolgdeHyperlink">
    <w:name w:val="FollowedHyperlink"/>
    <w:rPr>
      <w:color w:val="800080"/>
      <w:u w:val="single"/>
    </w:rPr>
  </w:style>
  <w:style w:type="paragraph" w:styleId="Tekstopmerking">
    <w:name w:val="annotation text"/>
    <w:basedOn w:val="Standaard"/>
    <w:link w:val="TekstopmerkingChar"/>
    <w:pPr>
      <w:widowControl w:val="0"/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ascii="V&amp;W Syntax (Adobe)" w:hAnsi="V&amp;W Syntax (Adobe)"/>
      <w:sz w:val="20"/>
      <w:szCs w:val="20"/>
    </w:rPr>
  </w:style>
  <w:style w:type="paragraph" w:customStyle="1" w:styleId="Inhoud">
    <w:name w:val="Inhoud"/>
    <w:basedOn w:val="Standaard"/>
    <w:pPr>
      <w:spacing w:line="240" w:lineRule="auto"/>
      <w:jc w:val="both"/>
    </w:pPr>
    <w:rPr>
      <w:rFonts w:ascii="Arial" w:hAnsi="Arial"/>
      <w:sz w:val="20"/>
      <w:szCs w:val="20"/>
    </w:rPr>
  </w:style>
  <w:style w:type="paragraph" w:customStyle="1" w:styleId="tabeltext">
    <w:name w:val="tabeltext"/>
    <w:basedOn w:val="Standaard"/>
    <w:pPr>
      <w:spacing w:before="60" w:after="40" w:line="240" w:lineRule="auto"/>
    </w:pPr>
    <w:rPr>
      <w:rFonts w:ascii="Arial" w:hAnsi="Arial" w:cs="Arial"/>
      <w:sz w:val="16"/>
      <w:lang w:eastAsia="en-US"/>
    </w:rPr>
  </w:style>
  <w:style w:type="character" w:styleId="Verwijzingopmerking">
    <w:name w:val="annotation reference"/>
    <w:semiHidden/>
    <w:rPr>
      <w:sz w:val="16"/>
      <w:szCs w:val="16"/>
    </w:rPr>
  </w:style>
  <w:style w:type="paragraph" w:styleId="Plattetekstinspringen2">
    <w:name w:val="Body Text Indent 2"/>
    <w:basedOn w:val="Standaard"/>
    <w:link w:val="Plattetekstinspringen2Char"/>
    <w:pPr>
      <w:widowControl w:val="0"/>
      <w:overflowPunct w:val="0"/>
      <w:autoSpaceDE w:val="0"/>
      <w:autoSpaceDN w:val="0"/>
      <w:adjustRightInd w:val="0"/>
      <w:spacing w:line="240" w:lineRule="auto"/>
      <w:ind w:left="567" w:firstLine="61"/>
      <w:jc w:val="both"/>
      <w:textAlignment w:val="baseline"/>
    </w:pPr>
    <w:rPr>
      <w:rFonts w:ascii="V&amp;W Syntax (Adobe)" w:hAnsi="V&amp;W Syntax (Adobe)"/>
      <w:b/>
      <w:bCs/>
      <w:sz w:val="22"/>
      <w:szCs w:val="20"/>
    </w:rPr>
  </w:style>
  <w:style w:type="paragraph" w:customStyle="1" w:styleId="Kopsubpar">
    <w:name w:val="Kop subpar"/>
    <w:basedOn w:val="Standaard"/>
    <w:next w:val="Standaard"/>
    <w:pPr>
      <w:keepNext/>
      <w:keepLines/>
      <w:overflowPunct w:val="0"/>
      <w:autoSpaceDE w:val="0"/>
      <w:autoSpaceDN w:val="0"/>
      <w:adjustRightInd w:val="0"/>
      <w:spacing w:after="60" w:line="240" w:lineRule="auto"/>
      <w:jc w:val="both"/>
      <w:textAlignment w:val="baseline"/>
    </w:pPr>
    <w:rPr>
      <w:rFonts w:ascii="Arial" w:hAnsi="Arial"/>
      <w:b/>
      <w:i/>
      <w:sz w:val="19"/>
      <w:szCs w:val="20"/>
    </w:rPr>
  </w:style>
  <w:style w:type="paragraph" w:customStyle="1" w:styleId="Tabeltekst0">
    <w:name w:val="Tabeltekst"/>
    <w:basedOn w:val="Standaard"/>
    <w:next w:val="Standaard"/>
    <w:p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ascii="V&amp;W Syntax (Adobe)" w:hAnsi="V&amp;W Syntax (Adobe)"/>
      <w:sz w:val="16"/>
      <w:szCs w:val="20"/>
    </w:rPr>
  </w:style>
  <w:style w:type="paragraph" w:customStyle="1" w:styleId="VWKop1NL">
    <w:name w:val="VWKop1_NL"/>
    <w:basedOn w:val="Standaard"/>
    <w:pPr>
      <w:tabs>
        <w:tab w:val="left" w:pos="284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</w:tabs>
      <w:overflowPunct w:val="0"/>
      <w:autoSpaceDE w:val="0"/>
      <w:autoSpaceDN w:val="0"/>
      <w:adjustRightInd w:val="0"/>
      <w:spacing w:line="360" w:lineRule="exact"/>
      <w:jc w:val="both"/>
      <w:textAlignment w:val="baseline"/>
    </w:pPr>
    <w:rPr>
      <w:rFonts w:ascii="V&amp;W Font" w:hAnsi="V&amp;W Font"/>
      <w:sz w:val="36"/>
      <w:szCs w:val="20"/>
    </w:rPr>
  </w:style>
  <w:style w:type="paragraph" w:customStyle="1" w:styleId="VWKop2">
    <w:name w:val="VWKop2"/>
    <w:basedOn w:val="Standaard"/>
    <w:pPr>
      <w:tabs>
        <w:tab w:val="left" w:pos="284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</w:tabs>
      <w:overflowPunct w:val="0"/>
      <w:autoSpaceDE w:val="0"/>
      <w:autoSpaceDN w:val="0"/>
      <w:adjustRightInd w:val="0"/>
      <w:spacing w:before="140" w:line="300" w:lineRule="exact"/>
      <w:jc w:val="both"/>
      <w:textAlignment w:val="baseline"/>
    </w:pPr>
    <w:rPr>
      <w:rFonts w:ascii="V&amp;W Syntax (Adobe)" w:hAnsi="V&amp;W Syntax (Adobe)"/>
      <w:sz w:val="15"/>
      <w:szCs w:val="20"/>
    </w:rPr>
  </w:style>
  <w:style w:type="paragraph" w:customStyle="1" w:styleId="EisenNiv4">
    <w:name w:val="EisenNiv4"/>
    <w:basedOn w:val="Standaard"/>
    <w:next w:val="Standaard"/>
    <w:pPr>
      <w:widowControl w:val="0"/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ascii="Arial" w:hAnsi="Arial"/>
      <w:b/>
      <w:szCs w:val="20"/>
    </w:rPr>
  </w:style>
  <w:style w:type="paragraph" w:customStyle="1" w:styleId="EisenNiv5">
    <w:name w:val="EisenNiv5"/>
    <w:basedOn w:val="Standaard"/>
    <w:next w:val="Standaard"/>
    <w:pPr>
      <w:widowControl w:val="0"/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ascii="Arial" w:hAnsi="Arial"/>
      <w:b/>
      <w:szCs w:val="20"/>
    </w:rPr>
  </w:style>
  <w:style w:type="character" w:customStyle="1" w:styleId="VerborgenTekst">
    <w:name w:val="VerborgenTekst"/>
    <w:rPr>
      <w:rFonts w:ascii="V&amp;W Syntax (Adobe)" w:hAnsi="V&amp;W Syntax (Adobe)"/>
      <w:i/>
      <w:vanish/>
      <w:color w:val="008000"/>
      <w:sz w:val="16"/>
    </w:rPr>
  </w:style>
  <w:style w:type="paragraph" w:customStyle="1" w:styleId="OpsommingA">
    <w:name w:val="OpsommingA"/>
    <w:basedOn w:val="Standaard"/>
    <w:pPr>
      <w:widowControl w:val="0"/>
      <w:numPr>
        <w:numId w:val="10"/>
      </w:numPr>
      <w:tabs>
        <w:tab w:val="num" w:pos="567"/>
      </w:tabs>
      <w:overflowPunct w:val="0"/>
      <w:autoSpaceDE w:val="0"/>
      <w:autoSpaceDN w:val="0"/>
      <w:adjustRightInd w:val="0"/>
      <w:spacing w:line="240" w:lineRule="auto"/>
      <w:ind w:left="567" w:hanging="567"/>
      <w:textAlignment w:val="baseline"/>
    </w:pPr>
    <w:rPr>
      <w:rFonts w:ascii="V&amp;W Syntax (Adobe)" w:hAnsi="V&amp;W Syntax (Adobe)"/>
      <w:sz w:val="19"/>
      <w:szCs w:val="20"/>
    </w:rPr>
  </w:style>
  <w:style w:type="paragraph" w:customStyle="1" w:styleId="OpsommingB">
    <w:name w:val="OpsommingB"/>
    <w:basedOn w:val="OpsommingA"/>
    <w:pPr>
      <w:numPr>
        <w:numId w:val="11"/>
      </w:numPr>
      <w:ind w:left="2608" w:hanging="340"/>
    </w:pPr>
  </w:style>
  <w:style w:type="paragraph" w:customStyle="1" w:styleId="Standaardtabel0">
    <w:name w:val="Standaard tabel"/>
    <w:basedOn w:val="Standaard"/>
    <w:pPr>
      <w:widowControl w:val="0"/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V&amp;W Syntax (Adobe)" w:hAnsi="V&amp;W Syntax (Adobe)"/>
      <w:sz w:val="20"/>
      <w:szCs w:val="20"/>
      <w:lang w:val="nl"/>
    </w:rPr>
  </w:style>
  <w:style w:type="paragraph" w:styleId="Ballontekst">
    <w:name w:val="Balloon Text"/>
    <w:basedOn w:val="Standaard"/>
    <w:link w:val="BallontekstChar"/>
    <w:semiHidden/>
    <w:pPr>
      <w:widowControl w:val="0"/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ascii="Tahoma" w:hAnsi="Tahoma" w:cs="Tahoma"/>
      <w:sz w:val="16"/>
      <w:szCs w:val="16"/>
    </w:rPr>
  </w:style>
  <w:style w:type="paragraph" w:customStyle="1" w:styleId="Ballontekst1">
    <w:name w:val="Ballontekst1"/>
    <w:basedOn w:val="Standaard"/>
    <w:semiHidden/>
    <w:pPr>
      <w:widowControl w:val="0"/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ascii="Tahoma" w:hAnsi="Tahoma" w:cs="Tahoma"/>
      <w:sz w:val="16"/>
      <w:szCs w:val="16"/>
    </w:rPr>
  </w:style>
  <w:style w:type="character" w:customStyle="1" w:styleId="VerborgentekstChar">
    <w:name w:val="Verborgen tekst Char"/>
    <w:link w:val="Verborgentekst0"/>
    <w:rPr>
      <w:rFonts w:ascii="V&amp;W Syntax (Adobe)" w:hAnsi="V&amp;W Syntax (Adobe)"/>
      <w:i/>
      <w:vanish/>
      <w:color w:val="339966"/>
      <w:sz w:val="18"/>
      <w:szCs w:val="24"/>
      <w:lang w:val="nl-NL" w:eastAsia="en-US" w:bidi="ar-SA"/>
    </w:rPr>
  </w:style>
  <w:style w:type="paragraph" w:customStyle="1" w:styleId="EisTekst">
    <w:name w:val="EisTekst"/>
    <w:basedOn w:val="Standaard"/>
    <w:pPr>
      <w:spacing w:before="120" w:line="240" w:lineRule="auto"/>
    </w:pPr>
    <w:rPr>
      <w:rFonts w:ascii="V&amp;W Syntax (Adobe)" w:hAnsi="V&amp;W Syntax (Adobe)"/>
      <w:lang w:val="en-GB" w:eastAsia="en-GB"/>
    </w:rPr>
  </w:style>
  <w:style w:type="paragraph" w:customStyle="1" w:styleId="EisKopje">
    <w:name w:val="EisKopje"/>
    <w:basedOn w:val="EisTekst"/>
    <w:rPr>
      <w:u w:val="single"/>
    </w:rPr>
  </w:style>
  <w:style w:type="paragraph" w:customStyle="1" w:styleId="EisID">
    <w:name w:val="EisID"/>
    <w:basedOn w:val="EisTekst"/>
    <w:rPr>
      <w:bCs/>
      <w:color w:val="808080"/>
    </w:rPr>
  </w:style>
  <w:style w:type="paragraph" w:customStyle="1" w:styleId="EisVerwijzing">
    <w:name w:val="EisVerwijzing"/>
    <w:basedOn w:val="EisTekst"/>
    <w:rPr>
      <w:i/>
      <w:iCs/>
      <w:sz w:val="16"/>
    </w:rPr>
  </w:style>
  <w:style w:type="paragraph" w:styleId="Lijstopsomteken">
    <w:name w:val="List Bullet"/>
    <w:basedOn w:val="Standaard"/>
    <w:autoRedefine/>
    <w:pPr>
      <w:widowControl w:val="0"/>
      <w:numPr>
        <w:numId w:val="9"/>
      </w:num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ascii="V&amp;W Syntax (Adobe)" w:hAnsi="V&amp;W Syntax (Adobe)"/>
      <w:sz w:val="19"/>
      <w:szCs w:val="20"/>
    </w:rPr>
  </w:style>
  <w:style w:type="paragraph" w:styleId="Lijstopsomteken2">
    <w:name w:val="List Bullet 2"/>
    <w:basedOn w:val="Standaard"/>
    <w:autoRedefine/>
    <w:pPr>
      <w:widowControl w:val="0"/>
      <w:overflowPunct w:val="0"/>
      <w:autoSpaceDE w:val="0"/>
      <w:autoSpaceDN w:val="0"/>
      <w:adjustRightInd w:val="0"/>
      <w:textAlignment w:val="baseline"/>
    </w:pPr>
    <w:rPr>
      <w:szCs w:val="19"/>
      <w:u w:val="single"/>
    </w:rPr>
  </w:style>
  <w:style w:type="paragraph" w:styleId="HTML-voorafopgemaakt">
    <w:name w:val="HTML Preformatted"/>
    <w:aliases w:val=" vooraf opgemaakt"/>
    <w:basedOn w:val="Standaard"/>
    <w:link w:val="HTML-voorafopgemaaktChar"/>
    <w:rPr>
      <w:rFonts w:ascii="Courier New" w:hAnsi="Courier New" w:cs="Courier New"/>
      <w:sz w:val="20"/>
      <w:szCs w:val="20"/>
    </w:rPr>
  </w:style>
  <w:style w:type="paragraph" w:styleId="Bijschrift0">
    <w:name w:val="caption"/>
    <w:basedOn w:val="Standaard"/>
    <w:next w:val="Standaard"/>
    <w:qFormat/>
    <w:pPr>
      <w:widowControl w:val="0"/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V&amp;W Syntax (Adobe)" w:hAnsi="V&amp;W Syntax (Adobe)"/>
      <w:i/>
      <w:sz w:val="16"/>
      <w:szCs w:val="20"/>
    </w:rPr>
  </w:style>
  <w:style w:type="paragraph" w:styleId="Lijstvoortzetting2">
    <w:name w:val="List Continue 2"/>
    <w:basedOn w:val="Standaard"/>
    <w:pPr>
      <w:widowControl w:val="0"/>
      <w:overflowPunct w:val="0"/>
      <w:autoSpaceDE w:val="0"/>
      <w:autoSpaceDN w:val="0"/>
      <w:adjustRightInd w:val="0"/>
      <w:spacing w:after="120" w:line="240" w:lineRule="auto"/>
      <w:ind w:left="566"/>
      <w:jc w:val="both"/>
      <w:textAlignment w:val="baseline"/>
    </w:pPr>
    <w:rPr>
      <w:rFonts w:ascii="V&amp;W Syntax (Adobe)" w:hAnsi="V&amp;W Syntax (Adobe)"/>
      <w:sz w:val="19"/>
      <w:szCs w:val="20"/>
    </w:rPr>
  </w:style>
  <w:style w:type="paragraph" w:styleId="Lijst">
    <w:name w:val="List"/>
    <w:basedOn w:val="Standaard"/>
    <w:pPr>
      <w:widowControl w:val="0"/>
      <w:overflowPunct w:val="0"/>
      <w:autoSpaceDE w:val="0"/>
      <w:autoSpaceDN w:val="0"/>
      <w:adjustRightInd w:val="0"/>
      <w:spacing w:line="240" w:lineRule="auto"/>
      <w:ind w:left="283" w:hanging="283"/>
      <w:jc w:val="both"/>
      <w:textAlignment w:val="baseline"/>
    </w:pPr>
    <w:rPr>
      <w:rFonts w:ascii="V&amp;W Syntax (Adobe)" w:hAnsi="V&amp;W Syntax (Adobe)"/>
      <w:sz w:val="19"/>
      <w:szCs w:val="20"/>
    </w:rPr>
  </w:style>
  <w:style w:type="paragraph" w:styleId="Plattetekstinspringen">
    <w:name w:val="Body Text Indent"/>
    <w:basedOn w:val="Standaard"/>
    <w:link w:val="PlattetekstinspringenChar"/>
    <w:pPr>
      <w:ind w:left="1276" w:hanging="1276"/>
    </w:pPr>
    <w:rPr>
      <w:i/>
      <w:iCs/>
    </w:rPr>
  </w:style>
  <w:style w:type="paragraph" w:styleId="Plattetekstinspringen3">
    <w:name w:val="Body Text Indent 3"/>
    <w:basedOn w:val="Standaard"/>
    <w:link w:val="Plattetekstinspringen3Char"/>
    <w:pPr>
      <w:ind w:left="360"/>
    </w:pPr>
  </w:style>
  <w:style w:type="character" w:customStyle="1" w:styleId="OpmaakprofielVerborgenTekst10ptNietCursief">
    <w:name w:val="Opmaakprofiel VerborgenTekst + 10 pt Niet Cursief"/>
    <w:rPr>
      <w:rFonts w:ascii="V&amp;W Syntax (Adobe)" w:hAnsi="V&amp;W Syntax (Adobe)"/>
      <w:i/>
      <w:vanish/>
      <w:color w:val="008000"/>
      <w:sz w:val="20"/>
      <w:szCs w:val="20"/>
    </w:rPr>
  </w:style>
  <w:style w:type="paragraph" w:styleId="Inhopg7">
    <w:name w:val="toc 7"/>
    <w:basedOn w:val="Standaard"/>
    <w:next w:val="Standaard"/>
    <w:autoRedefine/>
    <w:pPr>
      <w:spacing w:line="240" w:lineRule="auto"/>
      <w:ind w:left="1440"/>
    </w:pPr>
    <w:rPr>
      <w:rFonts w:ascii="Times New Roman" w:hAnsi="Times New Roman"/>
      <w:sz w:val="24"/>
      <w:lang w:val="en-GB" w:eastAsia="en-US"/>
    </w:rPr>
  </w:style>
  <w:style w:type="paragraph" w:styleId="Inhopg8">
    <w:name w:val="toc 8"/>
    <w:basedOn w:val="Standaard"/>
    <w:next w:val="Standaard"/>
    <w:autoRedefine/>
    <w:pPr>
      <w:spacing w:line="240" w:lineRule="auto"/>
      <w:ind w:left="1680"/>
    </w:pPr>
    <w:rPr>
      <w:rFonts w:ascii="Times New Roman" w:hAnsi="Times New Roman"/>
      <w:sz w:val="24"/>
      <w:lang w:val="en-GB" w:eastAsia="en-US"/>
    </w:rPr>
  </w:style>
  <w:style w:type="paragraph" w:styleId="Inhopg9">
    <w:name w:val="toc 9"/>
    <w:basedOn w:val="Standaard"/>
    <w:next w:val="Standaard"/>
    <w:autoRedefine/>
    <w:pPr>
      <w:spacing w:line="240" w:lineRule="auto"/>
      <w:ind w:left="1920"/>
    </w:pPr>
    <w:rPr>
      <w:rFonts w:ascii="Times New Roman" w:hAnsi="Times New Roman"/>
      <w:sz w:val="24"/>
      <w:lang w:val="en-GB" w:eastAsia="en-US"/>
    </w:rPr>
  </w:style>
  <w:style w:type="paragraph" w:customStyle="1" w:styleId="Lijstopsommingstekens">
    <w:name w:val="Lijst opsommingstekens"/>
    <w:basedOn w:val="Standaard"/>
    <w:pPr>
      <w:numPr>
        <w:numId w:val="13"/>
      </w:numPr>
      <w:spacing w:line="240" w:lineRule="auto"/>
    </w:pPr>
    <w:rPr>
      <w:rFonts w:ascii="V&amp;W Syntax (Adobe)" w:hAnsi="V&amp;W Syntax (Adobe)"/>
      <w:lang w:eastAsia="en-US"/>
    </w:rPr>
  </w:style>
  <w:style w:type="paragraph" w:styleId="Tekstzonderopmaak">
    <w:name w:val="Plain Text"/>
    <w:basedOn w:val="Standaard"/>
    <w:link w:val="TekstzonderopmaakChar"/>
    <w:pPr>
      <w:spacing w:line="240" w:lineRule="auto"/>
    </w:pPr>
    <w:rPr>
      <w:rFonts w:ascii="Courier New" w:hAnsi="Courier New" w:cs="Courier New"/>
      <w:sz w:val="20"/>
      <w:szCs w:val="20"/>
      <w:lang w:eastAsia="en-US"/>
    </w:rPr>
  </w:style>
  <w:style w:type="character" w:styleId="Paginanummer">
    <w:name w:val="page number"/>
    <w:basedOn w:val="Standaardalinea-lettertype"/>
  </w:style>
  <w:style w:type="paragraph" w:customStyle="1" w:styleId="Quick1">
    <w:name w:val="Quick 1."/>
    <w:basedOn w:val="Standaard"/>
    <w:pPr>
      <w:widowControl w:val="0"/>
      <w:numPr>
        <w:numId w:val="12"/>
      </w:numPr>
      <w:autoSpaceDE w:val="0"/>
      <w:autoSpaceDN w:val="0"/>
      <w:adjustRightInd w:val="0"/>
      <w:spacing w:line="240" w:lineRule="auto"/>
    </w:pPr>
    <w:rPr>
      <w:rFonts w:ascii="V&amp;W Syntax (Adobe)" w:hAnsi="V&amp;W Syntax (Adobe)" w:cs="Arial"/>
      <w:snapToGrid w:val="0"/>
      <w:color w:val="000000"/>
      <w:sz w:val="20"/>
      <w:szCs w:val="20"/>
      <w:lang w:val="en-US"/>
    </w:rPr>
  </w:style>
  <w:style w:type="paragraph" w:customStyle="1" w:styleId="OpmaakprofielKop1UitvullenLinks0cmVerkeerd-om076cmRegel">
    <w:name w:val="Opmaakprofiel Kop 1 + Uitvullen Links:  0 cm Verkeerd-om:  076 cm Regel..."/>
    <w:basedOn w:val="Kop1"/>
    <w:pPr>
      <w:numPr>
        <w:numId w:val="14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 w:after="60" w:line="240" w:lineRule="auto"/>
      <w:jc w:val="both"/>
    </w:pPr>
    <w:rPr>
      <w:rFonts w:cs="Times New Roman"/>
      <w:sz w:val="28"/>
      <w:szCs w:val="20"/>
    </w:rPr>
  </w:style>
  <w:style w:type="paragraph" w:customStyle="1" w:styleId="OpmaakprofielOpmaakprofielKop2UitvullenLinks121cmVerkeerd-om">
    <w:name w:val="Opmaakprofiel Opmaakprofiel Kop 2 + Uitvullen Links:  121 cm Verkeerd-om:  ..."/>
    <w:basedOn w:val="Standaard"/>
    <w:pPr>
      <w:keepNext/>
      <w:numPr>
        <w:ilvl w:val="1"/>
        <w:numId w:val="15"/>
      </w:numPr>
      <w:tabs>
        <w:tab w:val="left" w:pos="227"/>
        <w:tab w:val="left" w:pos="680"/>
      </w:tabs>
      <w:autoSpaceDE w:val="0"/>
      <w:autoSpaceDN w:val="0"/>
      <w:adjustRightInd w:val="0"/>
      <w:spacing w:before="240" w:after="60" w:line="240" w:lineRule="auto"/>
      <w:jc w:val="both"/>
      <w:outlineLvl w:val="1"/>
    </w:pPr>
    <w:rPr>
      <w:b/>
      <w:bCs/>
      <w:i/>
      <w:iCs/>
      <w:sz w:val="24"/>
      <w:szCs w:val="20"/>
    </w:rPr>
  </w:style>
  <w:style w:type="paragraph" w:styleId="Plattetekst2">
    <w:name w:val="Body Text 2"/>
    <w:basedOn w:val="Standaard"/>
    <w:link w:val="Plattetekst2Char"/>
    <w:pPr>
      <w:autoSpaceDE w:val="0"/>
      <w:autoSpaceDN w:val="0"/>
      <w:adjustRightInd w:val="0"/>
      <w:jc w:val="center"/>
    </w:pPr>
    <w:rPr>
      <w:b/>
      <w:bCs/>
      <w:color w:val="000000"/>
      <w:sz w:val="24"/>
      <w:szCs w:val="48"/>
    </w:rPr>
  </w:style>
  <w:style w:type="paragraph" w:styleId="Plattetekst3">
    <w:name w:val="Body Text 3"/>
    <w:basedOn w:val="Standaard"/>
    <w:link w:val="Plattetekst3Char"/>
    <w:pPr>
      <w:autoSpaceDE w:val="0"/>
      <w:autoSpaceDN w:val="0"/>
      <w:adjustRightInd w:val="0"/>
      <w:jc w:val="center"/>
    </w:pPr>
    <w:rPr>
      <w:color w:val="000000"/>
      <w:sz w:val="24"/>
      <w:szCs w:val="48"/>
      <w:lang w:val="en-US"/>
    </w:rPr>
  </w:style>
  <w:style w:type="paragraph" w:styleId="Documentstructuur">
    <w:name w:val="Document Map"/>
    <w:basedOn w:val="Standaard"/>
    <w:link w:val="DocumentstructuurChar"/>
    <w:semiHidden/>
    <w:rsid w:val="00767D40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Opmaakwissen">
    <w:name w:val="Opmaak wissen"/>
    <w:basedOn w:val="Kop3"/>
    <w:rsid w:val="00767D40"/>
  </w:style>
  <w:style w:type="character" w:customStyle="1" w:styleId="Kop2Char">
    <w:name w:val="Kop 2 Char"/>
    <w:aliases w:val="Paragraafkop Char,Pargagraaf Char,paragraaf Char"/>
    <w:link w:val="Kop2"/>
    <w:rsid w:val="00860550"/>
    <w:rPr>
      <w:rFonts w:ascii="Verdana" w:hAnsi="Verdana" w:cs="Arial"/>
      <w:b/>
      <w:bCs/>
      <w:iCs/>
      <w:sz w:val="18"/>
      <w:szCs w:val="18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rsid w:val="009C52F0"/>
    <w:pPr>
      <w:widowControl/>
      <w:overflowPunct/>
      <w:autoSpaceDE/>
      <w:autoSpaceDN/>
      <w:adjustRightInd/>
      <w:spacing w:line="240" w:lineRule="atLeast"/>
      <w:jc w:val="left"/>
      <w:textAlignment w:val="auto"/>
    </w:pPr>
    <w:rPr>
      <w:rFonts w:ascii="Verdana" w:hAnsi="Verdana"/>
      <w:b/>
      <w:bCs/>
    </w:rPr>
  </w:style>
  <w:style w:type="table" w:styleId="Tabelraster">
    <w:name w:val="Table Grid"/>
    <w:basedOn w:val="Standaardtabel"/>
    <w:rsid w:val="00DB4BAF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1Char">
    <w:name w:val="Kop 1 Char"/>
    <w:aliases w:val="Hoofdstuk Char,Hoofdstukkop Char,hoofdstuk Char"/>
    <w:link w:val="Kop1"/>
    <w:rsid w:val="00860550"/>
    <w:rPr>
      <w:rFonts w:ascii="Verdana" w:hAnsi="Verdana" w:cs="Arial"/>
      <w:b/>
      <w:bCs/>
      <w:kern w:val="32"/>
      <w:sz w:val="18"/>
      <w:szCs w:val="18"/>
    </w:rPr>
  </w:style>
  <w:style w:type="character" w:customStyle="1" w:styleId="broodtekstChar">
    <w:name w:val="broodtekst Char"/>
    <w:link w:val="broodtekst"/>
    <w:rsid w:val="004F5A52"/>
    <w:rPr>
      <w:rFonts w:ascii="Verdana" w:hAnsi="Verdana"/>
      <w:sz w:val="18"/>
      <w:szCs w:val="18"/>
      <w:lang w:val="nl-NL" w:eastAsia="nl-NL" w:bidi="ar-SA"/>
    </w:rPr>
  </w:style>
  <w:style w:type="paragraph" w:styleId="Lijstopsomteken5">
    <w:name w:val="List Bullet 5"/>
    <w:basedOn w:val="Standaard"/>
    <w:rsid w:val="009B1940"/>
    <w:pPr>
      <w:numPr>
        <w:numId w:val="17"/>
      </w:numPr>
      <w:tabs>
        <w:tab w:val="num" w:pos="1492"/>
      </w:tabs>
      <w:ind w:left="1492" w:hanging="360"/>
    </w:pPr>
  </w:style>
  <w:style w:type="paragraph" w:customStyle="1" w:styleId="artikel">
    <w:name w:val="artikel"/>
    <w:basedOn w:val="Paragraaf"/>
    <w:rsid w:val="009B1940"/>
    <w:pPr>
      <w:numPr>
        <w:numId w:val="16"/>
      </w:numPr>
    </w:pPr>
    <w:rPr>
      <w:b w:val="0"/>
    </w:rPr>
  </w:style>
  <w:style w:type="paragraph" w:styleId="Lijstalinea">
    <w:name w:val="List Paragraph"/>
    <w:basedOn w:val="Lijstalinea1"/>
    <w:link w:val="LijstalineaChar"/>
    <w:uiPriority w:val="99"/>
    <w:qFormat/>
    <w:rsid w:val="00B33BB1"/>
  </w:style>
  <w:style w:type="character" w:customStyle="1" w:styleId="LijstalineaChar">
    <w:name w:val="Lijstalinea Char"/>
    <w:link w:val="Lijstalinea"/>
    <w:uiPriority w:val="99"/>
    <w:rsid w:val="00B33BB1"/>
    <w:rPr>
      <w:rFonts w:ascii="Verdana" w:hAnsi="Verdana"/>
      <w:sz w:val="18"/>
      <w:szCs w:val="24"/>
    </w:rPr>
  </w:style>
  <w:style w:type="paragraph" w:customStyle="1" w:styleId="Lijstalinea1">
    <w:name w:val="Lijstalinea1"/>
    <w:basedOn w:val="Standaard"/>
    <w:semiHidden/>
    <w:rsid w:val="00B33BB1"/>
    <w:pPr>
      <w:numPr>
        <w:numId w:val="19"/>
      </w:numPr>
    </w:pPr>
  </w:style>
  <w:style w:type="paragraph" w:customStyle="1" w:styleId="Huisstijl-Titel">
    <w:name w:val="Huisstijl - Titel"/>
    <w:basedOn w:val="Standaard"/>
    <w:semiHidden/>
    <w:rsid w:val="00B33BB1"/>
    <w:pPr>
      <w:spacing w:before="60"/>
    </w:pPr>
    <w:rPr>
      <w:sz w:val="24"/>
    </w:rPr>
  </w:style>
  <w:style w:type="paragraph" w:customStyle="1" w:styleId="Huisstijl-Colofon">
    <w:name w:val="Huisstijl - Colofon"/>
    <w:basedOn w:val="Standaard"/>
    <w:semiHidden/>
    <w:rsid w:val="00B33BB1"/>
  </w:style>
  <w:style w:type="character" w:customStyle="1" w:styleId="TekstopmerkingChar">
    <w:name w:val="Tekst opmerking Char"/>
    <w:link w:val="Tekstopmerking"/>
    <w:rsid w:val="00EC53F9"/>
    <w:rPr>
      <w:rFonts w:ascii="V&amp;W Syntax (Adobe)" w:hAnsi="V&amp;W Syntax (Adobe)"/>
    </w:rPr>
  </w:style>
  <w:style w:type="paragraph" w:customStyle="1" w:styleId="Bijlage">
    <w:name w:val="Bijlage"/>
    <w:basedOn w:val="Kop1"/>
    <w:link w:val="BijlageChar"/>
    <w:rsid w:val="00A82DD3"/>
    <w:pPr>
      <w:numPr>
        <w:numId w:val="20"/>
      </w:numPr>
    </w:pPr>
    <w:rPr>
      <w:szCs w:val="24"/>
    </w:rPr>
  </w:style>
  <w:style w:type="character" w:customStyle="1" w:styleId="BijlageChar">
    <w:name w:val="Bijlage Char"/>
    <w:link w:val="Bijlage"/>
    <w:rsid w:val="00A82DD3"/>
    <w:rPr>
      <w:rFonts w:ascii="Verdana" w:hAnsi="Verdana" w:cs="Arial"/>
      <w:b/>
      <w:bCs/>
      <w:kern w:val="32"/>
      <w:sz w:val="18"/>
      <w:szCs w:val="24"/>
    </w:rPr>
  </w:style>
  <w:style w:type="paragraph" w:customStyle="1" w:styleId="OpmaakprofielTussenkopVerdanaRegelafstandenkel">
    <w:name w:val="Opmaakprofiel Tussenkop + Verdana Regelafstand:  enkel"/>
    <w:basedOn w:val="Tussenkop"/>
    <w:rsid w:val="00AF1F93"/>
    <w:pPr>
      <w:tabs>
        <w:tab w:val="clear" w:pos="227"/>
        <w:tab w:val="clear" w:pos="454"/>
        <w:tab w:val="clear" w:pos="680"/>
      </w:tabs>
      <w:autoSpaceDE/>
      <w:autoSpaceDN/>
      <w:adjustRightInd/>
      <w:spacing w:before="0" w:line="240" w:lineRule="auto"/>
      <w:ind w:left="482" w:hanging="482"/>
    </w:pPr>
    <w:rPr>
      <w:b/>
      <w:bCs/>
      <w:i w:val="0"/>
      <w:sz w:val="20"/>
      <w:szCs w:val="20"/>
    </w:rPr>
  </w:style>
  <w:style w:type="paragraph" w:customStyle="1" w:styleId="OpmaakprofielRapportTitelVerdana24ptVetLinks032cm">
    <w:name w:val="Opmaakprofiel RapportTitel + Verdana 24 pt Vet Links:  032 cm"/>
    <w:basedOn w:val="RapportTitel"/>
    <w:rsid w:val="00AF1F93"/>
    <w:pPr>
      <w:ind w:left="180"/>
    </w:pPr>
    <w:rPr>
      <w:rFonts w:ascii="Verdana" w:hAnsi="Verdana"/>
      <w:b/>
      <w:bCs/>
      <w:sz w:val="48"/>
    </w:rPr>
  </w:style>
  <w:style w:type="paragraph" w:customStyle="1" w:styleId="subsubparagraaf">
    <w:name w:val="subsubparagraaf"/>
    <w:basedOn w:val="broodtekst"/>
    <w:next w:val="Standaard"/>
    <w:link w:val="subsubparagraafChar"/>
    <w:rsid w:val="00AF1F93"/>
    <w:pPr>
      <w:tabs>
        <w:tab w:val="clear" w:pos="227"/>
        <w:tab w:val="clear" w:pos="454"/>
        <w:tab w:val="clear" w:pos="680"/>
        <w:tab w:val="left" w:pos="1162"/>
      </w:tabs>
      <w:spacing w:before="240" w:after="120"/>
      <w:ind w:left="1134" w:hanging="1134"/>
    </w:pPr>
    <w:rPr>
      <w:rFonts w:cs="V&amp;W Syntax (Adobe)"/>
      <w:i/>
      <w:color w:val="000000"/>
      <w:u w:val="single"/>
    </w:rPr>
  </w:style>
  <w:style w:type="paragraph" w:customStyle="1" w:styleId="Verborgentekst0">
    <w:name w:val="Verborgen tekst"/>
    <w:basedOn w:val="Standaard"/>
    <w:link w:val="VerborgentekstChar"/>
    <w:rsid w:val="00AF1F93"/>
    <w:rPr>
      <w:rFonts w:ascii="V&amp;W Syntax (Adobe)" w:hAnsi="V&amp;W Syntax (Adobe)"/>
      <w:i/>
      <w:vanish/>
      <w:color w:val="339966"/>
      <w:lang w:eastAsia="en-US"/>
    </w:rPr>
  </w:style>
  <w:style w:type="paragraph" w:customStyle="1" w:styleId="subsubsubparagraaf">
    <w:name w:val="subsubsubparagraaf"/>
    <w:basedOn w:val="broodtekst"/>
    <w:next w:val="broodtekst"/>
    <w:rsid w:val="00AF1F93"/>
    <w:pPr>
      <w:tabs>
        <w:tab w:val="clear" w:pos="227"/>
        <w:tab w:val="clear" w:pos="454"/>
        <w:tab w:val="clear" w:pos="680"/>
        <w:tab w:val="left" w:pos="1191"/>
      </w:tabs>
      <w:spacing w:before="120" w:after="120"/>
      <w:ind w:left="794" w:hanging="794"/>
    </w:pPr>
    <w:rPr>
      <w:u w:val="single"/>
    </w:rPr>
  </w:style>
  <w:style w:type="character" w:customStyle="1" w:styleId="subsubparagraafChar">
    <w:name w:val="subsubparagraaf Char"/>
    <w:link w:val="subsubparagraaf"/>
    <w:rsid w:val="00AF1F93"/>
    <w:rPr>
      <w:rFonts w:ascii="Verdana" w:hAnsi="Verdana" w:cs="V&amp;W Syntax (Adobe)"/>
      <w:i/>
      <w:color w:val="000000"/>
      <w:sz w:val="18"/>
      <w:szCs w:val="18"/>
      <w:u w:val="single"/>
    </w:rPr>
  </w:style>
  <w:style w:type="paragraph" w:customStyle="1" w:styleId="OpmaakprofielBijlage">
    <w:name w:val="Opmaakprofiel Bijlage +"/>
    <w:basedOn w:val="Bijlage"/>
    <w:link w:val="OpmaakprofielBijlageChar"/>
    <w:rsid w:val="00AF1F93"/>
    <w:pPr>
      <w:numPr>
        <w:numId w:val="21"/>
      </w:numPr>
    </w:pPr>
  </w:style>
  <w:style w:type="character" w:customStyle="1" w:styleId="OpmaakprofielBijlageChar">
    <w:name w:val="Opmaakprofiel Bijlage + Char"/>
    <w:link w:val="OpmaakprofielBijlage"/>
    <w:rsid w:val="00AF1F93"/>
    <w:rPr>
      <w:rFonts w:ascii="Verdana" w:hAnsi="Verdana" w:cs="Arial"/>
      <w:b/>
      <w:bCs/>
      <w:kern w:val="32"/>
      <w:sz w:val="18"/>
      <w:szCs w:val="24"/>
    </w:rPr>
  </w:style>
  <w:style w:type="paragraph" w:customStyle="1" w:styleId="Opmaakprofiel1">
    <w:name w:val="Opmaakprofiel1"/>
    <w:basedOn w:val="Kop1"/>
    <w:rsid w:val="00AF1F93"/>
    <w:pPr>
      <w:numPr>
        <w:numId w:val="22"/>
      </w:numPr>
      <w:ind w:left="432" w:hanging="432"/>
    </w:pPr>
    <w:rPr>
      <w:szCs w:val="24"/>
    </w:rPr>
  </w:style>
  <w:style w:type="paragraph" w:customStyle="1" w:styleId="Huisstijl-Ondertekeningvervolg">
    <w:name w:val="Huisstijl - Ondertekening vervolg"/>
    <w:basedOn w:val="Standaard"/>
    <w:rsid w:val="00AF1F93"/>
    <w:pPr>
      <w:widowControl w:val="0"/>
      <w:suppressAutoHyphens/>
      <w:autoSpaceDN w:val="0"/>
      <w:spacing w:line="240" w:lineRule="exact"/>
      <w:textAlignment w:val="baseline"/>
    </w:pPr>
    <w:rPr>
      <w:rFonts w:cs="Lohit Hindi"/>
      <w:i/>
      <w:kern w:val="3"/>
      <w:lang w:eastAsia="zh-CN" w:bidi="hi-IN"/>
    </w:rPr>
  </w:style>
  <w:style w:type="character" w:styleId="Zwaar">
    <w:name w:val="Strong"/>
    <w:uiPriority w:val="22"/>
    <w:rsid w:val="00AF1F93"/>
    <w:rPr>
      <w:b/>
      <w:bCs/>
    </w:rPr>
  </w:style>
  <w:style w:type="numbering" w:customStyle="1" w:styleId="Lijststijl">
    <w:name w:val="Lijststijl"/>
    <w:uiPriority w:val="99"/>
    <w:rsid w:val="00AF1F93"/>
    <w:pPr>
      <w:numPr>
        <w:numId w:val="23"/>
      </w:numPr>
    </w:pPr>
  </w:style>
  <w:style w:type="character" w:customStyle="1" w:styleId="VoetnoottekstChar">
    <w:name w:val="Voetnoottekst Char"/>
    <w:link w:val="Voetnoottekst"/>
    <w:semiHidden/>
    <w:rsid w:val="00AF1F93"/>
    <w:rPr>
      <w:rFonts w:ascii="Verdana" w:hAnsi="Verdana"/>
      <w:sz w:val="13"/>
    </w:rPr>
  </w:style>
  <w:style w:type="character" w:customStyle="1" w:styleId="VoettekstChar">
    <w:name w:val="Voettekst Char"/>
    <w:link w:val="Voettekst"/>
    <w:uiPriority w:val="99"/>
    <w:rsid w:val="00AF1F93"/>
    <w:rPr>
      <w:rFonts w:ascii="Verdana" w:hAnsi="Verdana"/>
      <w:sz w:val="18"/>
      <w:szCs w:val="18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AF1F93"/>
    <w:pPr>
      <w:keepLines/>
      <w:numPr>
        <w:numId w:val="0"/>
      </w:numPr>
      <w:spacing w:before="48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Ondertitel">
    <w:name w:val="Subtitle"/>
    <w:basedOn w:val="Standaard"/>
    <w:next w:val="Standaard"/>
    <w:link w:val="OndertitelChar"/>
    <w:qFormat/>
    <w:rsid w:val="00E95B04"/>
    <w:pPr>
      <w:spacing w:after="60"/>
      <w:jc w:val="center"/>
      <w:outlineLvl w:val="1"/>
    </w:pPr>
    <w:rPr>
      <w:rFonts w:ascii="Cambria" w:hAnsi="Cambria"/>
      <w:sz w:val="24"/>
    </w:rPr>
  </w:style>
  <w:style w:type="character" w:customStyle="1" w:styleId="OndertitelChar">
    <w:name w:val="Ondertitel Char"/>
    <w:link w:val="Ondertitel"/>
    <w:rsid w:val="00E95B04"/>
    <w:rPr>
      <w:rFonts w:ascii="Cambria" w:eastAsia="Times New Roman" w:hAnsi="Cambria" w:cs="Times New Roman"/>
      <w:sz w:val="24"/>
      <w:szCs w:val="24"/>
    </w:rPr>
  </w:style>
  <w:style w:type="paragraph" w:styleId="Geenafstand">
    <w:name w:val="No Spacing"/>
    <w:uiPriority w:val="1"/>
    <w:unhideWhenUsed/>
    <w:qFormat/>
    <w:rsid w:val="00A56570"/>
    <w:pPr>
      <w:spacing w:line="240" w:lineRule="exact"/>
      <w:contextualSpacing/>
    </w:pPr>
    <w:rPr>
      <w:rFonts w:ascii="Verdana" w:eastAsia="Verdana" w:hAnsi="Verdana"/>
      <w:sz w:val="18"/>
      <w:szCs w:val="18"/>
      <w:lang w:eastAsia="en-US"/>
    </w:rPr>
  </w:style>
  <w:style w:type="character" w:customStyle="1" w:styleId="Kop3Char">
    <w:name w:val="Kop 3 Char"/>
    <w:aliases w:val="Subparagraafkop Char,subparagraaf Char"/>
    <w:link w:val="Kop3"/>
    <w:rsid w:val="006C5F9A"/>
    <w:rPr>
      <w:rFonts w:ascii="Verdana" w:hAnsi="Verdana" w:cs="Arial"/>
      <w:iCs/>
      <w:sz w:val="18"/>
      <w:szCs w:val="18"/>
      <w:lang w:val="nl"/>
    </w:rPr>
  </w:style>
  <w:style w:type="character" w:customStyle="1" w:styleId="Kop4Char">
    <w:name w:val="Kop 4 Char"/>
    <w:aliases w:val="Kopje Char,Kop 4a Char,TbsKop 4 Char,Kop 4 cursief Char,Sub4 Char"/>
    <w:link w:val="Kop4"/>
    <w:rsid w:val="00A56570"/>
    <w:rPr>
      <w:rFonts w:ascii="Verdana" w:hAnsi="Verdana"/>
      <w:bCs/>
      <w:sz w:val="18"/>
      <w:szCs w:val="18"/>
    </w:rPr>
  </w:style>
  <w:style w:type="paragraph" w:styleId="Titel0">
    <w:name w:val="Title"/>
    <w:basedOn w:val="Standaard"/>
    <w:next w:val="Standaard"/>
    <w:link w:val="TitelChar"/>
    <w:uiPriority w:val="10"/>
    <w:rsid w:val="00A56570"/>
    <w:pPr>
      <w:pBdr>
        <w:bottom w:val="single" w:sz="8" w:space="4" w:color="F9E11E"/>
      </w:pBdr>
      <w:spacing w:after="300"/>
    </w:pPr>
    <w:rPr>
      <w:spacing w:val="5"/>
      <w:kern w:val="28"/>
      <w:sz w:val="52"/>
      <w:szCs w:val="52"/>
    </w:rPr>
  </w:style>
  <w:style w:type="character" w:customStyle="1" w:styleId="TitelChar">
    <w:name w:val="Titel Char"/>
    <w:link w:val="Titel0"/>
    <w:uiPriority w:val="10"/>
    <w:rsid w:val="00A56570"/>
    <w:rPr>
      <w:rFonts w:ascii="Verdana" w:hAnsi="Verdana"/>
      <w:spacing w:val="5"/>
      <w:kern w:val="28"/>
      <w:sz w:val="52"/>
      <w:szCs w:val="52"/>
    </w:rPr>
  </w:style>
  <w:style w:type="character" w:customStyle="1" w:styleId="KoptekstChar">
    <w:name w:val="Koptekst Char"/>
    <w:link w:val="Koptekst"/>
    <w:uiPriority w:val="99"/>
    <w:rsid w:val="00A56570"/>
    <w:rPr>
      <w:rFonts w:ascii="Verdana" w:hAnsi="Verdana"/>
      <w:sz w:val="18"/>
      <w:szCs w:val="18"/>
    </w:rPr>
  </w:style>
  <w:style w:type="character" w:customStyle="1" w:styleId="BallontekstChar">
    <w:name w:val="Ballontekst Char"/>
    <w:link w:val="Ballontekst"/>
    <w:semiHidden/>
    <w:rsid w:val="00A56570"/>
    <w:rPr>
      <w:rFonts w:ascii="Tahoma" w:hAnsi="Tahoma" w:cs="Tahoma"/>
      <w:sz w:val="16"/>
      <w:szCs w:val="16"/>
    </w:rPr>
  </w:style>
  <w:style w:type="numbering" w:customStyle="1" w:styleId="Stijl2">
    <w:name w:val="Stijl2"/>
    <w:uiPriority w:val="99"/>
    <w:rsid w:val="00A56570"/>
    <w:pPr>
      <w:numPr>
        <w:numId w:val="24"/>
      </w:numPr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A56570"/>
    <w:pPr>
      <w:numPr>
        <w:numId w:val="25"/>
      </w:numPr>
    </w:pPr>
  </w:style>
  <w:style w:type="character" w:customStyle="1" w:styleId="LijstmetopsommingstekensChar">
    <w:name w:val="Lijst met opsommingstekens Char"/>
    <w:link w:val="Lijstmetopsommingstekens"/>
    <w:uiPriority w:val="10"/>
    <w:rsid w:val="00A56570"/>
    <w:rPr>
      <w:rFonts w:ascii="Verdana" w:hAnsi="Verdana"/>
      <w:sz w:val="18"/>
      <w:szCs w:val="24"/>
    </w:rPr>
  </w:style>
  <w:style w:type="table" w:styleId="Lichtearcering">
    <w:name w:val="Light Shading"/>
    <w:basedOn w:val="Standaardtabel"/>
    <w:uiPriority w:val="60"/>
    <w:rsid w:val="00A56570"/>
    <w:rPr>
      <w:rFonts w:ascii="Verdana" w:eastAsia="Verdana" w:hAnsi="Verdana"/>
      <w:color w:val="005B95"/>
      <w:sz w:val="18"/>
      <w:szCs w:val="18"/>
      <w:lang w:eastAsia="en-US"/>
    </w:rPr>
    <w:tblPr>
      <w:tblStyleRowBandSize w:val="1"/>
      <w:tblStyleColBandSize w:val="1"/>
      <w:tblBorders>
        <w:top w:val="single" w:sz="8" w:space="0" w:color="007BC7"/>
        <w:bottom w:val="single" w:sz="8" w:space="0" w:color="007BC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7BC7"/>
          <w:left w:val="nil"/>
          <w:bottom w:val="single" w:sz="8" w:space="0" w:color="007BC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7BC7"/>
          <w:left w:val="nil"/>
          <w:bottom w:val="single" w:sz="8" w:space="0" w:color="007BC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2E1F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2E1FF"/>
      </w:tcPr>
    </w:tblStylePr>
  </w:style>
  <w:style w:type="table" w:styleId="Lichtearcering-accent1">
    <w:name w:val="Light Shading Accent 1"/>
    <w:basedOn w:val="Standaardtabel"/>
    <w:uiPriority w:val="60"/>
    <w:rsid w:val="00A56570"/>
    <w:rPr>
      <w:rFonts w:ascii="Verdana" w:eastAsia="Verdana" w:hAnsi="Verdana"/>
      <w:color w:val="CBB505"/>
      <w:sz w:val="18"/>
      <w:szCs w:val="18"/>
      <w:lang w:eastAsia="en-US"/>
    </w:rPr>
    <w:tblPr>
      <w:tblStyleRowBandSize w:val="1"/>
      <w:tblStyleColBandSize w:val="1"/>
      <w:tblBorders>
        <w:top w:val="single" w:sz="8" w:space="0" w:color="F9E11E"/>
        <w:bottom w:val="single" w:sz="8" w:space="0" w:color="F9E11E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/>
          <w:left w:val="nil"/>
          <w:bottom w:val="single" w:sz="8" w:space="0" w:color="F9E11E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/>
          <w:left w:val="nil"/>
          <w:bottom w:val="single" w:sz="8" w:space="0" w:color="F9E11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/>
      </w:tcPr>
    </w:tblStylePr>
  </w:style>
  <w:style w:type="table" w:styleId="Lichtearcering-accent3">
    <w:name w:val="Light Shading Accent 3"/>
    <w:basedOn w:val="Standaardtabel"/>
    <w:uiPriority w:val="60"/>
    <w:rsid w:val="00A56570"/>
    <w:rPr>
      <w:rFonts w:ascii="Verdana" w:eastAsia="Verdana" w:hAnsi="Verdana"/>
      <w:color w:val="9F2016"/>
      <w:sz w:val="18"/>
      <w:szCs w:val="18"/>
      <w:lang w:eastAsia="en-US"/>
    </w:rPr>
    <w:tblPr>
      <w:tblStyleRowBandSize w:val="1"/>
      <w:tblStyleColBandSize w:val="1"/>
      <w:tblBorders>
        <w:top w:val="single" w:sz="8" w:space="0" w:color="D52B1E"/>
        <w:bottom w:val="single" w:sz="8" w:space="0" w:color="D52B1E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/>
          <w:left w:val="nil"/>
          <w:bottom w:val="single" w:sz="8" w:space="0" w:color="D52B1E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/>
          <w:left w:val="nil"/>
          <w:bottom w:val="single" w:sz="8" w:space="0" w:color="D52B1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/>
      </w:tcPr>
    </w:tblStylePr>
  </w:style>
  <w:style w:type="character" w:customStyle="1" w:styleId="Kop5Char">
    <w:name w:val="Kop 5 Char"/>
    <w:aliases w:val="TbsKop 5 Char"/>
    <w:link w:val="Kop5"/>
    <w:rsid w:val="00A56570"/>
    <w:rPr>
      <w:rFonts w:ascii="Verdana" w:hAnsi="Verdana"/>
      <w:b/>
      <w:bCs/>
      <w:i/>
      <w:iCs/>
      <w:sz w:val="26"/>
      <w:szCs w:val="26"/>
    </w:rPr>
  </w:style>
  <w:style w:type="character" w:styleId="Intensievebenadrukking">
    <w:name w:val="Intense Emphasis"/>
    <w:uiPriority w:val="21"/>
    <w:rsid w:val="00A56570"/>
    <w:rPr>
      <w:b/>
      <w:bCs/>
      <w:i/>
      <w:iCs/>
      <w:color w:val="F9E11E"/>
    </w:rPr>
  </w:style>
  <w:style w:type="character" w:styleId="Nadruk">
    <w:name w:val="Emphasis"/>
    <w:uiPriority w:val="20"/>
    <w:rsid w:val="00A56570"/>
    <w:rPr>
      <w:i/>
      <w:iCs/>
    </w:rPr>
  </w:style>
  <w:style w:type="character" w:styleId="Subtielebenadrukking">
    <w:name w:val="Subtle Emphasis"/>
    <w:uiPriority w:val="19"/>
    <w:rsid w:val="00A56570"/>
    <w:rPr>
      <w:i/>
      <w:iCs/>
      <w:color w:val="64C3FF"/>
    </w:rPr>
  </w:style>
  <w:style w:type="paragraph" w:styleId="Citaat">
    <w:name w:val="Quote"/>
    <w:basedOn w:val="Standaard"/>
    <w:next w:val="Standaard"/>
    <w:link w:val="CitaatChar"/>
    <w:uiPriority w:val="29"/>
    <w:rsid w:val="00A56570"/>
    <w:rPr>
      <w:i/>
      <w:iCs/>
      <w:color w:val="007BC7"/>
    </w:rPr>
  </w:style>
  <w:style w:type="character" w:customStyle="1" w:styleId="CitaatChar">
    <w:name w:val="Citaat Char"/>
    <w:link w:val="Citaat"/>
    <w:uiPriority w:val="29"/>
    <w:rsid w:val="00A56570"/>
    <w:rPr>
      <w:rFonts w:ascii="Verdana" w:hAnsi="Verdana"/>
      <w:i/>
      <w:iCs/>
      <w:color w:val="007BC7"/>
      <w:sz w:val="18"/>
      <w:szCs w:val="24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A56570"/>
    <w:pPr>
      <w:pBdr>
        <w:bottom w:val="single" w:sz="4" w:space="4" w:color="F9E11E"/>
      </w:pBdr>
      <w:spacing w:before="200" w:after="280"/>
      <w:ind w:left="936" w:right="936"/>
    </w:pPr>
    <w:rPr>
      <w:b/>
      <w:bCs/>
      <w:i/>
      <w:iCs/>
      <w:color w:val="F9E11E"/>
    </w:rPr>
  </w:style>
  <w:style w:type="character" w:customStyle="1" w:styleId="DuidelijkcitaatChar">
    <w:name w:val="Duidelijk citaat Char"/>
    <w:link w:val="Duidelijkcitaat"/>
    <w:uiPriority w:val="30"/>
    <w:rsid w:val="00A56570"/>
    <w:rPr>
      <w:rFonts w:ascii="Verdana" w:hAnsi="Verdana"/>
      <w:b/>
      <w:bCs/>
      <w:i/>
      <w:iCs/>
      <w:color w:val="F9E11E"/>
      <w:sz w:val="18"/>
      <w:szCs w:val="24"/>
    </w:rPr>
  </w:style>
  <w:style w:type="character" w:styleId="Intensieveverwijzing">
    <w:name w:val="Intense Reference"/>
    <w:uiPriority w:val="32"/>
    <w:rsid w:val="00A56570"/>
    <w:rPr>
      <w:b/>
      <w:bCs/>
      <w:smallCaps/>
      <w:color w:val="007BC7"/>
      <w:spacing w:val="5"/>
      <w:u w:val="single"/>
    </w:rPr>
  </w:style>
  <w:style w:type="character" w:styleId="Titelvanboek">
    <w:name w:val="Book Title"/>
    <w:uiPriority w:val="33"/>
    <w:rsid w:val="00A56570"/>
    <w:rPr>
      <w:b/>
      <w:bCs/>
      <w:smallCaps/>
      <w:spacing w:val="5"/>
    </w:rPr>
  </w:style>
  <w:style w:type="character" w:customStyle="1" w:styleId="Kop6Char">
    <w:name w:val="Kop 6 Char"/>
    <w:aliases w:val="Tussenkop 2 Char"/>
    <w:link w:val="Kop6"/>
    <w:rsid w:val="00A56570"/>
    <w:rPr>
      <w:b/>
      <w:bCs/>
      <w:sz w:val="22"/>
      <w:szCs w:val="22"/>
    </w:rPr>
  </w:style>
  <w:style w:type="character" w:customStyle="1" w:styleId="Kop7Char">
    <w:name w:val="Kop 7 Char"/>
    <w:aliases w:val="Tussenkop 3 Char"/>
    <w:link w:val="Kop7"/>
    <w:rsid w:val="00A56570"/>
    <w:rPr>
      <w:sz w:val="24"/>
      <w:szCs w:val="24"/>
    </w:rPr>
  </w:style>
  <w:style w:type="character" w:customStyle="1" w:styleId="Kop8Char">
    <w:name w:val="Kop 8 Char"/>
    <w:aliases w:val="Tussenkop 4 Char"/>
    <w:link w:val="Kop8"/>
    <w:rsid w:val="00A56570"/>
    <w:rPr>
      <w:i/>
      <w:iCs/>
      <w:sz w:val="24"/>
      <w:szCs w:val="24"/>
    </w:rPr>
  </w:style>
  <w:style w:type="character" w:customStyle="1" w:styleId="Kop9Char">
    <w:name w:val="Kop 9 Char"/>
    <w:aliases w:val="Tabelkop 1 Char,Reference Appendix Char"/>
    <w:link w:val="Kop9"/>
    <w:rsid w:val="00A56570"/>
    <w:rPr>
      <w:rFonts w:ascii="Arial" w:hAnsi="Arial" w:cs="Arial"/>
      <w:sz w:val="22"/>
      <w:szCs w:val="22"/>
    </w:rPr>
  </w:style>
  <w:style w:type="character" w:customStyle="1" w:styleId="PlattetekstChar">
    <w:name w:val="Platte tekst Char"/>
    <w:link w:val="Plattetekst"/>
    <w:rsid w:val="00A56570"/>
    <w:rPr>
      <w:rFonts w:ascii="V&amp;W Syntax (Adobe)" w:hAnsi="V&amp;W Syntax (Adobe)" w:cs="Arial"/>
    </w:rPr>
  </w:style>
  <w:style w:type="character" w:customStyle="1" w:styleId="Plattetekstinspringen2Char">
    <w:name w:val="Platte tekst inspringen 2 Char"/>
    <w:link w:val="Plattetekstinspringen2"/>
    <w:rsid w:val="00A56570"/>
    <w:rPr>
      <w:rFonts w:ascii="V&amp;W Syntax (Adobe)" w:hAnsi="V&amp;W Syntax (Adobe)"/>
      <w:b/>
      <w:bCs/>
      <w:sz w:val="22"/>
    </w:rPr>
  </w:style>
  <w:style w:type="paragraph" w:customStyle="1" w:styleId="Ballontekst10">
    <w:name w:val="Ballontekst1"/>
    <w:basedOn w:val="Standaard"/>
    <w:semiHidden/>
    <w:rsid w:val="00A56570"/>
    <w:pPr>
      <w:widowControl w:val="0"/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ascii="Tahoma" w:hAnsi="Tahoma" w:cs="Tahoma"/>
      <w:sz w:val="16"/>
      <w:szCs w:val="16"/>
    </w:rPr>
  </w:style>
  <w:style w:type="character" w:customStyle="1" w:styleId="HTML-voorafopgemaaktChar">
    <w:name w:val="HTML - vooraf opgemaakt Char"/>
    <w:aliases w:val=" vooraf opgemaakt Char"/>
    <w:link w:val="HTML-voorafopgemaakt"/>
    <w:rsid w:val="00A56570"/>
    <w:rPr>
      <w:rFonts w:ascii="Courier New" w:hAnsi="Courier New" w:cs="Courier New"/>
    </w:rPr>
  </w:style>
  <w:style w:type="character" w:customStyle="1" w:styleId="PlattetekstinspringenChar">
    <w:name w:val="Platte tekst inspringen Char"/>
    <w:link w:val="Plattetekstinspringen"/>
    <w:rsid w:val="00A56570"/>
    <w:rPr>
      <w:rFonts w:ascii="Verdana" w:hAnsi="Verdana"/>
      <w:i/>
      <w:iCs/>
      <w:sz w:val="18"/>
      <w:szCs w:val="24"/>
    </w:rPr>
  </w:style>
  <w:style w:type="character" w:customStyle="1" w:styleId="Plattetekstinspringen3Char">
    <w:name w:val="Platte tekst inspringen 3 Char"/>
    <w:link w:val="Plattetekstinspringen3"/>
    <w:rsid w:val="00A56570"/>
    <w:rPr>
      <w:rFonts w:ascii="Verdana" w:hAnsi="Verdana"/>
      <w:sz w:val="18"/>
      <w:szCs w:val="24"/>
    </w:rPr>
  </w:style>
  <w:style w:type="character" w:customStyle="1" w:styleId="TekstzonderopmaakChar">
    <w:name w:val="Tekst zonder opmaak Char"/>
    <w:link w:val="Tekstzonderopmaak"/>
    <w:rsid w:val="00A56570"/>
    <w:rPr>
      <w:rFonts w:ascii="Courier New" w:hAnsi="Courier New" w:cs="Courier New"/>
      <w:lang w:eastAsia="en-US"/>
    </w:rPr>
  </w:style>
  <w:style w:type="character" w:customStyle="1" w:styleId="Plattetekst2Char">
    <w:name w:val="Platte tekst 2 Char"/>
    <w:link w:val="Plattetekst2"/>
    <w:rsid w:val="00A56570"/>
    <w:rPr>
      <w:rFonts w:ascii="Verdana" w:hAnsi="Verdana"/>
      <w:b/>
      <w:bCs/>
      <w:color w:val="000000"/>
      <w:sz w:val="24"/>
      <w:szCs w:val="48"/>
    </w:rPr>
  </w:style>
  <w:style w:type="character" w:customStyle="1" w:styleId="Plattetekst3Char">
    <w:name w:val="Platte tekst 3 Char"/>
    <w:link w:val="Plattetekst3"/>
    <w:rsid w:val="00A56570"/>
    <w:rPr>
      <w:rFonts w:ascii="Verdana" w:hAnsi="Verdana"/>
      <w:color w:val="000000"/>
      <w:sz w:val="24"/>
      <w:szCs w:val="48"/>
      <w:lang w:val="en-US"/>
    </w:rPr>
  </w:style>
  <w:style w:type="character" w:customStyle="1" w:styleId="DocumentstructuurChar">
    <w:name w:val="Documentstructuur Char"/>
    <w:link w:val="Documentstructuur"/>
    <w:semiHidden/>
    <w:rsid w:val="00A56570"/>
    <w:rPr>
      <w:rFonts w:ascii="Tahoma" w:hAnsi="Tahoma" w:cs="Tahoma"/>
      <w:shd w:val="clear" w:color="auto" w:fill="000080"/>
    </w:rPr>
  </w:style>
  <w:style w:type="character" w:customStyle="1" w:styleId="OnderwerpvanopmerkingChar">
    <w:name w:val="Onderwerp van opmerking Char"/>
    <w:link w:val="Onderwerpvanopmerking"/>
    <w:semiHidden/>
    <w:rsid w:val="00A56570"/>
    <w:rPr>
      <w:rFonts w:ascii="Verdana" w:hAnsi="Verdana"/>
      <w:b/>
      <w:bCs/>
    </w:rPr>
  </w:style>
  <w:style w:type="paragraph" w:styleId="Berichtkop">
    <w:name w:val="Message Header"/>
    <w:basedOn w:val="Standaard"/>
    <w:link w:val="BerichtkopChar"/>
    <w:rsid w:val="00E53F7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</w:rPr>
  </w:style>
  <w:style w:type="character" w:customStyle="1" w:styleId="BerichtkopChar">
    <w:name w:val="Berichtkop Char"/>
    <w:link w:val="Berichtkop"/>
    <w:rsid w:val="00E53F71"/>
    <w:rPr>
      <w:rFonts w:ascii="Cambria" w:eastAsia="Times New Roman" w:hAnsi="Cambria" w:cs="Times New Roman"/>
      <w:sz w:val="24"/>
      <w:szCs w:val="24"/>
      <w:shd w:val="pct20" w:color="auto" w:fill="auto"/>
    </w:rPr>
  </w:style>
  <w:style w:type="numbering" w:customStyle="1" w:styleId="Stijl1">
    <w:name w:val="Stijl1"/>
    <w:uiPriority w:val="99"/>
    <w:rsid w:val="00801D1D"/>
    <w:pPr>
      <w:numPr>
        <w:numId w:val="41"/>
      </w:numPr>
    </w:pPr>
  </w:style>
  <w:style w:type="paragraph" w:customStyle="1" w:styleId="Bijlagepar">
    <w:name w:val="Bijlage par."/>
    <w:basedOn w:val="BijlageKop2"/>
    <w:link w:val="BijlageparChar"/>
    <w:qFormat/>
    <w:rsid w:val="00F5409B"/>
    <w:pPr>
      <w:numPr>
        <w:ilvl w:val="1"/>
      </w:numPr>
      <w:ind w:hanging="1015"/>
    </w:pPr>
  </w:style>
  <w:style w:type="paragraph" w:customStyle="1" w:styleId="AOAnxPartHead">
    <w:name w:val="AOAnxPartHead"/>
    <w:basedOn w:val="Standaard"/>
    <w:next w:val="Standaard"/>
    <w:rsid w:val="004A6094"/>
    <w:pPr>
      <w:numPr>
        <w:ilvl w:val="1"/>
      </w:numPr>
      <w:tabs>
        <w:tab w:val="num" w:pos="587"/>
      </w:tabs>
      <w:spacing w:before="240" w:line="260" w:lineRule="atLeast"/>
      <w:ind w:left="454" w:hanging="227"/>
      <w:jc w:val="center"/>
      <w:outlineLvl w:val="0"/>
    </w:pPr>
    <w:rPr>
      <w:rFonts w:ascii="Times New Roman" w:eastAsia="SimSun" w:hAnsi="Times New Roman"/>
      <w:caps/>
      <w:sz w:val="22"/>
      <w:szCs w:val="22"/>
      <w:lang w:eastAsia="en-US"/>
    </w:rPr>
  </w:style>
  <w:style w:type="character" w:customStyle="1" w:styleId="BijlageKop2Char">
    <w:name w:val="BijlageKop2 Char"/>
    <w:link w:val="BijlageKop2"/>
    <w:rsid w:val="007653DB"/>
    <w:rPr>
      <w:rFonts w:ascii="Verdana" w:hAnsi="Verdana"/>
      <w:b/>
      <w:sz w:val="18"/>
      <w:szCs w:val="18"/>
    </w:rPr>
  </w:style>
  <w:style w:type="character" w:customStyle="1" w:styleId="BijlageparChar">
    <w:name w:val="Bijlage par. Char"/>
    <w:link w:val="Bijlagepar"/>
    <w:rsid w:val="00F5409B"/>
    <w:rPr>
      <w:rFonts w:ascii="Verdana" w:hAnsi="Verdana"/>
      <w:b/>
      <w:sz w:val="18"/>
      <w:szCs w:val="18"/>
    </w:rPr>
  </w:style>
  <w:style w:type="paragraph" w:customStyle="1" w:styleId="Stijl3">
    <w:name w:val="Stijl3"/>
    <w:basedOn w:val="BijlageKop2"/>
    <w:qFormat/>
    <w:rsid w:val="00AD0F10"/>
    <w:pPr>
      <w:numPr>
        <w:numId w:val="56"/>
      </w:numPr>
    </w:pPr>
  </w:style>
  <w:style w:type="character" w:customStyle="1" w:styleId="BijlageCharChar">
    <w:name w:val="Bijlage Char Char"/>
    <w:rsid w:val="00BE76A1"/>
    <w:rPr>
      <w:rFonts w:ascii="Verdana" w:hAnsi="Verdana" w:cs="Arial"/>
      <w:b/>
      <w:bCs/>
      <w:kern w:val="3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2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4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0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BWD\huisstijl\Modellen\rijksrapporta.dot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AF62845C7EE148B944EF2C22621DC3" ma:contentTypeVersion="10" ma:contentTypeDescription="Een nieuw document maken." ma:contentTypeScope="" ma:versionID="4a5dd90f4e9fa6d21095fbea97bee076">
  <xsd:schema xmlns:xsd="http://www.w3.org/2001/XMLSchema" xmlns:xs="http://www.w3.org/2001/XMLSchema" xmlns:p="http://schemas.microsoft.com/office/2006/metadata/properties" xmlns:ns2="d98e765d-8d84-4323-9a8e-b5e0470df99d" xmlns:ns3="98d40239-a5ca-4a8a-b1cf-029c62bb8525" targetNamespace="http://schemas.microsoft.com/office/2006/metadata/properties" ma:root="true" ma:fieldsID="08e233329a14848f907591f91b228dd3" ns2:_="" ns3:_="">
    <xsd:import namespace="d98e765d-8d84-4323-9a8e-b5e0470df99d"/>
    <xsd:import namespace="98d40239-a5ca-4a8a-b1cf-029c62bb85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8e765d-8d84-4323-9a8e-b5e0470df9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d40239-a5ca-4a8a-b1cf-029c62bb852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92877F-AB72-4202-BB22-86851463344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05AF5C2-A52C-4D1F-98E3-C8BFC5E8A1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E06658-B868-41C8-A24E-38AC0437C1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8e765d-8d84-4323-9a8e-b5e0470df99d"/>
    <ds:schemaRef ds:uri="98d40239-a5ca-4a8a-b1cf-029c62bb85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4AB6A3-E292-4B53-98DF-4F8D632CC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rijksrapporta.dot</Template>
  <TotalTime>43</TotalTime>
  <Pages>1</Pages>
  <Words>43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Datum: 14 augustus 2009</vt:lpstr>
    </vt:vector>
  </TitlesOfParts>
  <Company>Rijkswaterstaat</Company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Datum: 14 augustus 2009</dc:title>
  <dc:subject/>
  <dc:creator>mosm04</dc:creator>
  <cp:keywords/>
  <cp:lastModifiedBy>Klein, Sander</cp:lastModifiedBy>
  <cp:revision>8</cp:revision>
  <cp:lastPrinted>2017-10-12T14:37:00Z</cp:lastPrinted>
  <dcterms:created xsi:type="dcterms:W3CDTF">2019-06-19T11:21:00Z</dcterms:created>
  <dcterms:modified xsi:type="dcterms:W3CDTF">2020-03-24T08:33:00Z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el">
    <vt:lpwstr/>
  </property>
  <property fmtid="{D5CDD505-2E9C-101B-9397-08002B2CF9AE}" pid="3" name="subtitel">
    <vt:lpwstr/>
  </property>
  <property fmtid="{D5CDD505-2E9C-101B-9397-08002B2CF9AE}" pid="4" name="datum">
    <vt:lpwstr>10 augustus 2009</vt:lpwstr>
  </property>
  <property fmtid="{D5CDD505-2E9C-101B-9397-08002B2CF9AE}" pid="5" name="xgegevens">
    <vt:lpwstr/>
  </property>
  <property fmtid="{D5CDD505-2E9C-101B-9397-08002B2CF9AE}" pid="6" name="_datum">
    <vt:lpwstr>Datum</vt:lpwstr>
  </property>
  <property fmtid="{D5CDD505-2E9C-101B-9397-08002B2CF9AE}" pid="7" name="_status">
    <vt:lpwstr>Status</vt:lpwstr>
  </property>
  <property fmtid="{D5CDD505-2E9C-101B-9397-08002B2CF9AE}" pid="8" name="_colofon">
    <vt:lpwstr>Colofon</vt:lpwstr>
  </property>
  <property fmtid="{D5CDD505-2E9C-101B-9397-08002B2CF9AE}" pid="9" name="_uitgegevendoor">
    <vt:lpwstr>Uitgegeven door</vt:lpwstr>
  </property>
  <property fmtid="{D5CDD505-2E9C-101B-9397-08002B2CF9AE}" pid="10" name="_informatie">
    <vt:lpwstr>Informatie</vt:lpwstr>
  </property>
  <property fmtid="{D5CDD505-2E9C-101B-9397-08002B2CF9AE}" pid="11" name="_telefoon">
    <vt:lpwstr>Telefoon</vt:lpwstr>
  </property>
  <property fmtid="{D5CDD505-2E9C-101B-9397-08002B2CF9AE}" pid="12" name="_fax">
    <vt:lpwstr>Fax</vt:lpwstr>
  </property>
  <property fmtid="{D5CDD505-2E9C-101B-9397-08002B2CF9AE}" pid="13" name="_uitgevoerddoor">
    <vt:lpwstr>Uitgevoerd door</vt:lpwstr>
  </property>
  <property fmtid="{D5CDD505-2E9C-101B-9397-08002B2CF9AE}" pid="14" name="_opmaak">
    <vt:lpwstr>Opmaak</vt:lpwstr>
  </property>
  <property fmtid="{D5CDD505-2E9C-101B-9397-08002B2CF9AE}" pid="15" name="_versienummer">
    <vt:lpwstr>Versienummer</vt:lpwstr>
  </property>
  <property fmtid="{D5CDD505-2E9C-101B-9397-08002B2CF9AE}" pid="16" name="koptekst">
    <vt:lpwstr>10 augustus 2009</vt:lpwstr>
  </property>
  <property fmtid="{D5CDD505-2E9C-101B-9397-08002B2CF9AE}" pid="17" name="_van">
    <vt:lpwstr>van</vt:lpwstr>
  </property>
  <property fmtid="{D5CDD505-2E9C-101B-9397-08002B2CF9AE}" pid="18" name="_pagina">
    <vt:lpwstr>Pagina</vt:lpwstr>
  </property>
  <property fmtid="{D5CDD505-2E9C-101B-9397-08002B2CF9AE}" pid="19" name="_inhoud">
    <vt:lpwstr>Inhoud</vt:lpwstr>
  </property>
  <property fmtid="{D5CDD505-2E9C-101B-9397-08002B2CF9AE}" pid="20" name="minofdir">
    <vt:lpwstr/>
  </property>
  <property fmtid="{D5CDD505-2E9C-101B-9397-08002B2CF9AE}" pid="21" name="LogoDenyAt_Logo">
    <vt:lpwstr>2-</vt:lpwstr>
  </property>
</Properties>
</file>